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CF298" w14:textId="15D6D5BE" w:rsidR="003519EE" w:rsidRDefault="003519EE" w:rsidP="003519EE">
      <w:pPr>
        <w:pStyle w:val="DocumentnaamKopRapporttiteltitelpagina"/>
      </w:pPr>
      <w:r>
        <w:t xml:space="preserve">Bijlage 3 – Onderbouwing </w:t>
      </w:r>
      <w:r w:rsidR="00EF6228">
        <w:t xml:space="preserve">referentiewerken </w:t>
      </w:r>
    </w:p>
    <w:p w14:paraId="60838822" w14:textId="77777777" w:rsidR="003519EE" w:rsidRDefault="003519EE" w:rsidP="003519EE"/>
    <w:p w14:paraId="310A752A" w14:textId="77777777" w:rsidR="00891476" w:rsidRDefault="00891476" w:rsidP="003519EE">
      <w:r>
        <w:t>De gegadigde dient in onderstaande tabel te onderbouwen:</w:t>
      </w:r>
    </w:p>
    <w:p w14:paraId="793DACEA" w14:textId="77777777" w:rsidR="00891476" w:rsidRDefault="00891476" w:rsidP="003519EE"/>
    <w:p w14:paraId="4E1F72FC" w14:textId="77777777" w:rsidR="00891476" w:rsidRDefault="00891476" w:rsidP="00891476">
      <w:pPr>
        <w:pStyle w:val="Lijstalinea"/>
        <w:numPr>
          <w:ilvl w:val="0"/>
          <w:numId w:val="27"/>
        </w:numPr>
      </w:pPr>
      <w:r>
        <w:t>Of het aangeleverde referentiewerk voldoet,</w:t>
      </w:r>
    </w:p>
    <w:p w14:paraId="278B0FA1" w14:textId="77777777" w:rsidR="00891476" w:rsidRDefault="00891476" w:rsidP="00891476">
      <w:pPr>
        <w:pStyle w:val="Lijstalinea"/>
        <w:numPr>
          <w:ilvl w:val="0"/>
          <w:numId w:val="27"/>
        </w:numPr>
      </w:pPr>
      <w:r>
        <w:t>Waarom u van mening bent dat het criterium voldoet,</w:t>
      </w:r>
    </w:p>
    <w:p w14:paraId="1CE3646A" w14:textId="56445531" w:rsidR="00891476" w:rsidRDefault="00891476" w:rsidP="00891476">
      <w:pPr>
        <w:pStyle w:val="Lijstalinea"/>
        <w:numPr>
          <w:ilvl w:val="0"/>
          <w:numId w:val="27"/>
        </w:numPr>
      </w:pPr>
      <w:r>
        <w:t xml:space="preserve">En </w:t>
      </w:r>
      <w:r w:rsidR="006619BC">
        <w:t xml:space="preserve">voor </w:t>
      </w:r>
      <w:r>
        <w:t xml:space="preserve">hoeveel punten u </w:t>
      </w:r>
      <w:r w:rsidR="006619BC">
        <w:t>denkt in aanmerking te komen</w:t>
      </w:r>
      <w:r>
        <w:t xml:space="preserve"> (in geval van selectiecriteria) </w:t>
      </w:r>
    </w:p>
    <w:p w14:paraId="1685121E" w14:textId="0BEF950F" w:rsidR="0076375F" w:rsidRDefault="0076375F" w:rsidP="0076375F"/>
    <w:p w14:paraId="0136174D" w14:textId="291FB051" w:rsidR="0076375F" w:rsidRDefault="0076375F" w:rsidP="0076375F">
      <w:r>
        <w:t>Ter verduidelijking van uw onderbouwing mag u per kerncompetentie en selectiecriterium 1A4 met beeldmateriaal toevoegen.</w:t>
      </w:r>
    </w:p>
    <w:p w14:paraId="5A8FF093" w14:textId="77777777" w:rsidR="00EF6228" w:rsidRDefault="00EF6228" w:rsidP="003519EE"/>
    <w:tbl>
      <w:tblPr>
        <w:tblStyle w:val="Tabelraster"/>
        <w:tblW w:w="8720" w:type="dxa"/>
        <w:tblLook w:val="04A0" w:firstRow="1" w:lastRow="0" w:firstColumn="1" w:lastColumn="0" w:noHBand="0" w:noVBand="1"/>
      </w:tblPr>
      <w:tblGrid>
        <w:gridCol w:w="7196"/>
        <w:gridCol w:w="1524"/>
      </w:tblGrid>
      <w:tr w:rsidR="00EF6228" w:rsidRPr="003519EE" w14:paraId="17CAB61D" w14:textId="77777777" w:rsidTr="00FD457F">
        <w:tc>
          <w:tcPr>
            <w:tcW w:w="87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5F0D2ED6" w14:textId="3CB5EE4D" w:rsidR="00EF6228" w:rsidRPr="00FD457F" w:rsidRDefault="005D0787" w:rsidP="005D078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4"/>
              </w:rPr>
              <w:t>Kerncompetentie A</w:t>
            </w:r>
          </w:p>
        </w:tc>
      </w:tr>
      <w:tr w:rsidR="006619BC" w:rsidRPr="00F874FA" w14:paraId="1BC0C1E8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FFD1D1"/>
          </w:tcPr>
          <w:p w14:paraId="56B93F5D" w14:textId="77777777" w:rsidR="006619BC" w:rsidRPr="00062883" w:rsidRDefault="006619BC" w:rsidP="00EF6228">
            <w:r w:rsidRPr="006619BC">
              <w:rPr>
                <w:i/>
                <w:shd w:val="clear" w:color="auto" w:fill="FFD1D1"/>
              </w:rPr>
              <w:t xml:space="preserve">Projectnaam referentiewerk: </w:t>
            </w:r>
            <w:sdt>
              <w:sdtPr>
                <w:rPr>
                  <w:shd w:val="clear" w:color="auto" w:fill="FFD1D1"/>
                </w:rPr>
                <w:id w:val="-1494482608"/>
                <w:placeholder>
                  <w:docPart w:val="12BAA34B38F1403A9AF717F2D7CDC986"/>
                </w:placeholder>
              </w:sdtPr>
              <w:sdtEndPr>
                <w:rPr>
                  <w:shd w:val="clear" w:color="auto" w:fill="auto"/>
                </w:rPr>
              </w:sdtEndPr>
              <w:sdtContent>
                <w:bookmarkStart w:id="0" w:name="_GoBack"/>
                <w:sdt>
                  <w:sdtPr>
                    <w:rPr>
                      <w:rStyle w:val="Stijl1"/>
                      <w:shd w:val="clear" w:color="auto" w:fill="FFD1D1"/>
                    </w:rPr>
                    <w:id w:val="-1517691734"/>
                    <w:placeholder>
                      <w:docPart w:val="59CDBAD8379842E085598A6E258693FF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 w:rsidRPr="006619BC">
                      <w:rPr>
                        <w:rStyle w:val="Tekstvantijdelijkeaanduiding"/>
                        <w:shd w:val="clear" w:color="auto" w:fill="FFD1D1"/>
                      </w:rPr>
                      <w:t>Klik om tekst in te voeren.</w:t>
                    </w:r>
                  </w:sdtContent>
                </w:sdt>
                <w:bookmarkEnd w:id="0"/>
              </w:sdtContent>
            </w:sdt>
          </w:p>
        </w:tc>
      </w:tr>
      <w:tr w:rsidR="00EF6228" w:rsidRPr="00F874FA" w14:paraId="5856944F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4CDBA31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vMerge w:val="restart"/>
            <w:tcBorders>
              <w:right w:val="single" w:sz="12" w:space="0" w:color="auto"/>
            </w:tcBorders>
          </w:tcPr>
          <w:p w14:paraId="210BAF73" w14:textId="77777777" w:rsidR="00EF6228" w:rsidRDefault="00EF6228" w:rsidP="00EF6228">
            <w:r w:rsidRPr="00062883">
              <w:t xml:space="preserve">Voldoet? </w:t>
            </w:r>
            <w:sdt>
              <w:sdtPr>
                <w:id w:val="647862500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 w:rsidR="00F779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280B0FBD" w14:textId="77777777" w:rsidTr="006A7607">
        <w:trPr>
          <w:trHeight w:val="510"/>
        </w:trPr>
        <w:sdt>
          <w:sdtPr>
            <w:id w:val="737295363"/>
            <w:placeholder>
              <w:docPart w:val="4EEDAA4ABF3F4E7C8A9D281663EA06CD"/>
            </w:placeholder>
          </w:sdtPr>
          <w:sdtEndPr/>
          <w:sdtContent>
            <w:sdt>
              <w:sdtPr>
                <w:id w:val="-1254735766"/>
                <w:placeholder>
                  <w:docPart w:val="778E74F02BFC49A1AAFE03AD40AEA67B"/>
                </w:placeholder>
              </w:sdtPr>
              <w:sdtEndPr/>
              <w:sdtContent>
                <w:tc>
                  <w:tcPr>
                    <w:tcW w:w="7196" w:type="dxa"/>
                    <w:tcBorders>
                      <w:top w:val="single" w:sz="4" w:space="0" w:color="FFFFFF" w:themeColor="background1"/>
                      <w:left w:val="single" w:sz="12" w:space="0" w:color="auto"/>
                    </w:tcBorders>
                  </w:tcPr>
                  <w:sdt>
                    <w:sdtPr>
                      <w:rPr>
                        <w:rStyle w:val="Stijl1"/>
                      </w:rPr>
                      <w:id w:val="1905103854"/>
                      <w:placeholder>
                        <w:docPart w:val="1F3D90506DDB4B46A708EC4E57894490"/>
                      </w:placeholder>
                      <w:showingPlcHdr/>
                      <w:text/>
                    </w:sdtPr>
                    <w:sdtEndPr>
                      <w:rPr>
                        <w:rStyle w:val="Standaardalinea-lettertype"/>
                        <w:color w:val="auto"/>
                      </w:rPr>
                    </w:sdtEndPr>
                    <w:sdtContent>
                      <w:p w14:paraId="0C848A1F" w14:textId="77777777" w:rsidR="00EF6228" w:rsidRPr="00F874FA" w:rsidRDefault="00385D9F" w:rsidP="00EF6228">
                        <w:r>
                          <w:rPr>
                            <w:rStyle w:val="Tekstvantijdelijkeaanduiding"/>
                          </w:rPr>
                          <w:t xml:space="preserve">Klik </w:t>
                        </w:r>
                        <w:r w:rsidRPr="00072ACA">
                          <w:rPr>
                            <w:rStyle w:val="Tekstvantijdelijkeaanduiding"/>
                          </w:rPr>
                          <w:t>om tekst in te voeren.</w:t>
                        </w:r>
                      </w:p>
                    </w:sdtContent>
                  </w:sdt>
                </w:tc>
              </w:sdtContent>
            </w:sdt>
          </w:sdtContent>
        </w:sdt>
        <w:tc>
          <w:tcPr>
            <w:tcW w:w="1524" w:type="dxa"/>
            <w:vMerge/>
            <w:tcBorders>
              <w:right w:val="single" w:sz="12" w:space="0" w:color="auto"/>
            </w:tcBorders>
          </w:tcPr>
          <w:p w14:paraId="53B37E8F" w14:textId="77777777" w:rsidR="00EF6228" w:rsidRDefault="00EF6228" w:rsidP="00EF6228"/>
        </w:tc>
      </w:tr>
      <w:tr w:rsidR="00EF6228" w:rsidRPr="003519EE" w14:paraId="5E8D43A2" w14:textId="77777777" w:rsidTr="00FD457F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4B678CB1" w14:textId="2AC36EF9" w:rsidR="00EF6228" w:rsidRPr="00FD457F" w:rsidRDefault="005D0787" w:rsidP="005D078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4"/>
              </w:rPr>
              <w:t>Kerncompetentie B</w:t>
            </w:r>
            <w:r w:rsidR="00EF6228" w:rsidRPr="00FD457F">
              <w:rPr>
                <w:b/>
                <w:color w:val="FFFFFF" w:themeColor="background1"/>
                <w:sz w:val="24"/>
              </w:rPr>
              <w:t xml:space="preserve"> </w:t>
            </w:r>
          </w:p>
        </w:tc>
      </w:tr>
      <w:tr w:rsidR="006619BC" w14:paraId="7E7CB634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FFD1D1"/>
          </w:tcPr>
          <w:p w14:paraId="6C6875D1" w14:textId="77777777" w:rsidR="006619BC" w:rsidRPr="00062883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1494523866"/>
                <w:placeholder>
                  <w:docPart w:val="A94D5213CC654781BB28EF43AED5385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-571894217"/>
                    <w:placeholder>
                      <w:docPart w:val="230983E6F94745D6AFA96F1C38E3CC59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58FA7EB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1166DCA8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vMerge w:val="restart"/>
            <w:tcBorders>
              <w:right w:val="single" w:sz="12" w:space="0" w:color="auto"/>
            </w:tcBorders>
          </w:tcPr>
          <w:p w14:paraId="322BE4EF" w14:textId="77777777" w:rsidR="00EF6228" w:rsidRPr="00F874FA" w:rsidRDefault="00EF6228" w:rsidP="00EF6228">
            <w:pPr>
              <w:rPr>
                <w:i/>
              </w:rPr>
            </w:pPr>
            <w:r w:rsidRPr="00062883">
              <w:t xml:space="preserve">Voldoet? </w:t>
            </w:r>
            <w:sdt>
              <w:sdtPr>
                <w:id w:val="-944383192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 w:rsidRPr="000628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:rsidRPr="00F874FA" w14:paraId="2770D520" w14:textId="77777777" w:rsidTr="006A7607">
        <w:trPr>
          <w:trHeight w:val="510"/>
        </w:trPr>
        <w:sdt>
          <w:sdtPr>
            <w:id w:val="1499385588"/>
            <w:placeholder>
              <w:docPart w:val="79203331D37E48B0954FE14DA9BB0F6A"/>
            </w:placeholder>
          </w:sdtPr>
          <w:sdtEndPr/>
          <w:sdtContent>
            <w:sdt>
              <w:sdtPr>
                <w:id w:val="1026914470"/>
                <w:placeholder>
                  <w:docPart w:val="9F3C4930922B4ABD90572EC6E2A9C1BD"/>
                </w:placeholder>
              </w:sdtPr>
              <w:sdtEndPr/>
              <w:sdtContent>
                <w:tc>
                  <w:tcPr>
                    <w:tcW w:w="7196" w:type="dxa"/>
                    <w:tcBorders>
                      <w:top w:val="single" w:sz="4" w:space="0" w:color="FFFFFF" w:themeColor="background1"/>
                      <w:left w:val="single" w:sz="12" w:space="0" w:color="auto"/>
                      <w:bottom w:val="single" w:sz="12" w:space="0" w:color="auto"/>
                    </w:tcBorders>
                  </w:tcPr>
                  <w:sdt>
                    <w:sdtPr>
                      <w:rPr>
                        <w:rStyle w:val="Stijl1"/>
                      </w:rPr>
                      <w:id w:val="-987165932"/>
                      <w:placeholder>
                        <w:docPart w:val="A4B2A8601C4F42E6BE126425C76895EF"/>
                      </w:placeholder>
                      <w:showingPlcHdr/>
                      <w:text/>
                    </w:sdtPr>
                    <w:sdtEndPr>
                      <w:rPr>
                        <w:rStyle w:val="Standaardalinea-lettertype"/>
                        <w:color w:val="auto"/>
                      </w:rPr>
                    </w:sdtEndPr>
                    <w:sdtContent>
                      <w:p w14:paraId="1CDCF14E" w14:textId="77777777" w:rsidR="00EF6228" w:rsidRPr="00F874FA" w:rsidRDefault="00385D9F" w:rsidP="00EF6228">
                        <w:r>
                          <w:rPr>
                            <w:rStyle w:val="Tekstvantijdelijkeaanduiding"/>
                          </w:rPr>
                          <w:t xml:space="preserve">Klik </w:t>
                        </w:r>
                        <w:r w:rsidRPr="00072ACA">
                          <w:rPr>
                            <w:rStyle w:val="Tekstvantijdelijkeaanduiding"/>
                          </w:rPr>
                          <w:t>om tekst in te voeren.</w:t>
                        </w:r>
                      </w:p>
                    </w:sdtContent>
                  </w:sdt>
                </w:tc>
              </w:sdtContent>
            </w:sdt>
          </w:sdtContent>
        </w:sdt>
        <w:tc>
          <w:tcPr>
            <w:tcW w:w="15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321EC3D" w14:textId="77777777" w:rsidR="00EF6228" w:rsidRPr="00F874FA" w:rsidRDefault="00EF6228" w:rsidP="00EF6228"/>
        </w:tc>
      </w:tr>
      <w:tr w:rsidR="00EF6228" w14:paraId="3C3A534B" w14:textId="77777777" w:rsidTr="00FD457F">
        <w:tc>
          <w:tcPr>
            <w:tcW w:w="8720" w:type="dxa"/>
            <w:gridSpan w:val="2"/>
            <w:tcBorders>
              <w:top w:val="single" w:sz="12" w:space="0" w:color="auto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</w:tcPr>
          <w:p w14:paraId="2EACF4DB" w14:textId="77777777" w:rsidR="00EF6228" w:rsidRPr="003519EE" w:rsidRDefault="00EF6228" w:rsidP="00EF6228">
            <w:pPr>
              <w:rPr>
                <w:b/>
                <w:sz w:val="24"/>
              </w:rPr>
            </w:pPr>
          </w:p>
        </w:tc>
      </w:tr>
      <w:tr w:rsidR="00EF6228" w14:paraId="4DA2B446" w14:textId="77777777" w:rsidTr="00FD457F">
        <w:tc>
          <w:tcPr>
            <w:tcW w:w="87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249A4701" w14:textId="56D104D0" w:rsidR="00EF6228" w:rsidRPr="003519EE" w:rsidRDefault="00EF6228" w:rsidP="005D0787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1 – </w:t>
            </w:r>
            <w:r w:rsidR="005D0787">
              <w:rPr>
                <w:b/>
                <w:color w:val="FFFFFF" w:themeColor="background1"/>
                <w:sz w:val="24"/>
              </w:rPr>
              <w:t>Beproefde samenwerking</w:t>
            </w:r>
          </w:p>
        </w:tc>
      </w:tr>
      <w:tr w:rsidR="006619BC" w14:paraId="4A4CEA29" w14:textId="77777777" w:rsidTr="006619BC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D1D1"/>
          </w:tcPr>
          <w:p w14:paraId="75EAC322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322790743"/>
                <w:placeholder>
                  <w:docPart w:val="3D7CAAEAE98F460884D3660E56956D8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206540006"/>
                    <w:placeholder>
                      <w:docPart w:val="77155C178EEE4885B29E55FADFCD2E72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7FAEB4A9" w14:textId="77777777" w:rsidTr="006A7607">
        <w:tc>
          <w:tcPr>
            <w:tcW w:w="7196" w:type="dxa"/>
            <w:tcBorders>
              <w:left w:val="single" w:sz="12" w:space="0" w:color="auto"/>
            </w:tcBorders>
          </w:tcPr>
          <w:p w14:paraId="03BFF5A6" w14:textId="688C3396" w:rsidR="00EF6228" w:rsidRDefault="00EF6228" w:rsidP="00DB528E">
            <w:r>
              <w:t xml:space="preserve">Sub 1 – </w:t>
            </w:r>
            <w:r w:rsidR="006A7607">
              <w:rPr>
                <w:i/>
              </w:rPr>
              <w:t xml:space="preserve">Nieuw </w:t>
            </w:r>
            <w:r w:rsidR="006A7607">
              <w:t xml:space="preserve">utiliteitsgebouw: ≥60% BVO </w:t>
            </w:r>
            <w:r w:rsidR="00DB528E">
              <w:t xml:space="preserve">hebben beide disciplines werkzaamheden uitgevoerd. </w:t>
            </w:r>
          </w:p>
        </w:tc>
        <w:tc>
          <w:tcPr>
            <w:tcW w:w="1524" w:type="dxa"/>
            <w:tcBorders>
              <w:right w:val="single" w:sz="12" w:space="0" w:color="auto"/>
            </w:tcBorders>
          </w:tcPr>
          <w:p w14:paraId="763F911B" w14:textId="77777777" w:rsidR="00EF6228" w:rsidRDefault="00EF6228" w:rsidP="00EF6228">
            <w:r>
              <w:t xml:space="preserve">Voldoet? </w:t>
            </w:r>
            <w:sdt>
              <w:sdtPr>
                <w:id w:val="-1076810901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25994EB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C55C156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30E6E985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0C646B10" w14:textId="77777777" w:rsidTr="006A7607">
        <w:trPr>
          <w:trHeight w:val="510"/>
        </w:trPr>
        <w:sdt>
          <w:sdtPr>
            <w:id w:val="363267480"/>
            <w:placeholder>
              <w:docPart w:val="35F89EC07DEC4CCFA21934FD768BEF33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1582830268"/>
                  <w:placeholder>
                    <w:docPart w:val="1771C5C37C604AD2886CA87DC76A446F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056E5DB7" w14:textId="77777777" w:rsidR="00EF6228" w:rsidRPr="00F874FA" w:rsidRDefault="00385D9F" w:rsidP="00385D9F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="00EF6228"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2"/>
            </w:rPr>
            <w:id w:val="2027292182"/>
            <w:placeholder>
              <w:docPart w:val="D51351F98E2142589DE51EF1AC15A6E5"/>
            </w:placeholder>
            <w:showingPlcHdr/>
            <w:dropDownList>
              <w:listItem w:value="Kies een item."/>
              <w:listItem w:displayText="0 punten" w:value="0 punten"/>
              <w:listItem w:displayText="20 punten" w:value="2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60DD9AB" w14:textId="77777777" w:rsidR="00EF6228" w:rsidRDefault="00385D9F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3FEB4639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036BF4B2" w14:textId="09BAC23A" w:rsidR="00EF6228" w:rsidRDefault="00EF6228" w:rsidP="00DB528E">
            <w:r>
              <w:t xml:space="preserve">Sub 2 – </w:t>
            </w:r>
            <w:r w:rsidR="006A7607">
              <w:rPr>
                <w:i/>
              </w:rPr>
              <w:t xml:space="preserve">Bestaand </w:t>
            </w:r>
            <w:r w:rsidR="006A7607">
              <w:t xml:space="preserve">utiliteitsgebouw: ≥60% BVO </w:t>
            </w:r>
            <w:r w:rsidR="00DB528E">
              <w:t xml:space="preserve">hebben beide disciplines werkzaamheden uitgevoerd. 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5F9706C3" w14:textId="77777777" w:rsidR="00EF6228" w:rsidRDefault="00EF6228" w:rsidP="00EF6228">
            <w:r>
              <w:t xml:space="preserve">Voldoet? </w:t>
            </w:r>
            <w:sdt>
              <w:sdtPr>
                <w:id w:val="341899325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4BC69E01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3FF1DB50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3C776767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64BF44AA" w14:textId="77777777" w:rsidTr="006A7607">
        <w:trPr>
          <w:trHeight w:val="510"/>
        </w:trPr>
        <w:sdt>
          <w:sdtPr>
            <w:id w:val="1454438826"/>
            <w:placeholder>
              <w:docPart w:val="C40E2FE0097942D7BB092AA8BA519910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1884058057"/>
                  <w:placeholder>
                    <w:docPart w:val="D3A3E8A2D0AB4CFFA3B32A1C3E9C8B5C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DA86010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4"/>
            </w:rPr>
            <w:id w:val="45426315"/>
            <w:placeholder>
              <w:docPart w:val="4F5ACDD05C1A4C7FA5A53EA3E5844992"/>
            </w:placeholder>
            <w:showingPlcHdr/>
            <w:dropDownList>
              <w:listItem w:value="Kies een item."/>
              <w:listItem w:displayText="0 punten" w:value="0 punten"/>
              <w:listItem w:displayText="40 punten" w:value="4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5F79F52A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38E9AEE5" w14:textId="77777777" w:rsidTr="00FD457F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</w:tcPr>
          <w:p w14:paraId="18BA29FE" w14:textId="2053BDBF" w:rsidR="00EF6228" w:rsidRPr="003519EE" w:rsidRDefault="00EF6228" w:rsidP="005D0787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2 – </w:t>
            </w:r>
            <w:r w:rsidR="005D0787">
              <w:rPr>
                <w:b/>
                <w:color w:val="FFFFFF" w:themeColor="background1"/>
                <w:sz w:val="24"/>
              </w:rPr>
              <w:t>Hergebruik bestaande installaties</w:t>
            </w:r>
          </w:p>
        </w:tc>
      </w:tr>
      <w:tr w:rsidR="006619BC" w14:paraId="00ADB6AA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1D1"/>
          </w:tcPr>
          <w:p w14:paraId="77E754D0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-572666562"/>
                <w:placeholder>
                  <w:docPart w:val="27CAD666F34448D0BF1A6585118CE6B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436733232"/>
                    <w:placeholder>
                      <w:docPart w:val="608B46F72BD34C1CBDC65C91847211B7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3722127A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2345380E" w14:textId="769EEB3B" w:rsidR="00EF6228" w:rsidRDefault="00EF6228" w:rsidP="006A7607">
            <w:r>
              <w:t xml:space="preserve">Sub 1 – </w:t>
            </w:r>
            <w:r w:rsidR="006A7607">
              <w:t>Elektrotechnische installaties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31842F94" w14:textId="77777777" w:rsidR="00EF6228" w:rsidRDefault="00EF6228" w:rsidP="00EF6228">
            <w:r>
              <w:t xml:space="preserve">Voldoet? </w:t>
            </w:r>
            <w:sdt>
              <w:sdtPr>
                <w:id w:val="-1884324851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 w:rsidRPr="009D02D8">
                  <w:rPr>
                    <w:rFonts w:eastAsia="MS Gothic" w:hint="eastAsia"/>
                  </w:rPr>
                  <w:t>☐</w:t>
                </w:r>
              </w:sdtContent>
            </w:sdt>
          </w:p>
        </w:tc>
      </w:tr>
      <w:tr w:rsidR="00EF6228" w14:paraId="1A886AB2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312B9C03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710CFE65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AF71EFA" w14:textId="77777777" w:rsidTr="006A7607">
        <w:trPr>
          <w:trHeight w:val="510"/>
        </w:trPr>
        <w:sdt>
          <w:sdtPr>
            <w:id w:val="-824199803"/>
            <w:placeholder>
              <w:docPart w:val="B43A13A0E998414F9DC4DFDB2B1B3F61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538169101"/>
                  <w:placeholder>
                    <w:docPart w:val="DE122600E87445218EB56695323F25EF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7E71E7D5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630787131"/>
            <w:placeholder>
              <w:docPart w:val="C7730FD603044ECEACAF01CBBD19A959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2D7C6EB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5A8FA784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556C5587" w14:textId="1A44C47B" w:rsidR="00EF6228" w:rsidRDefault="00EF6228" w:rsidP="006A7607">
            <w:r>
              <w:t xml:space="preserve">Sub 2 – </w:t>
            </w:r>
            <w:r w:rsidR="006A7607">
              <w:t>Reviseren bestaande luchtbehandelingskast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381A0DC9" w14:textId="77777777" w:rsidR="00EF6228" w:rsidRDefault="00EF6228" w:rsidP="00EF6228">
            <w:r>
              <w:t xml:space="preserve">Voldoet? </w:t>
            </w:r>
            <w:sdt>
              <w:sdtPr>
                <w:id w:val="1690874572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7F2058E9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541A687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42589B3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227D714A" w14:textId="77777777" w:rsidTr="006A7607">
        <w:trPr>
          <w:trHeight w:val="510"/>
        </w:trPr>
        <w:sdt>
          <w:sdtPr>
            <w:id w:val="-1576270600"/>
            <w:placeholder>
              <w:docPart w:val="2B336FD0594F4775833928BE05F7A7E7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666091393"/>
                  <w:placeholder>
                    <w:docPart w:val="CE661E3AB3974C5EB7DBA69EA78CDD77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6FFEE63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32856421"/>
            <w:placeholder>
              <w:docPart w:val="1E6D545FE0464788B5EA88C7C1ACAB3B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3691CA9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6F7B6ADC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416FDAF5" w14:textId="0CB6ED6F" w:rsidR="00EF6228" w:rsidRDefault="00EF6228" w:rsidP="006A7607">
            <w:r>
              <w:t xml:space="preserve">Sub 3 – </w:t>
            </w:r>
            <w:r w:rsidR="006A7607">
              <w:t>Luchtkanalen en roosters (na schoonmaak)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7B2FAFE2" w14:textId="77777777" w:rsidR="00EF6228" w:rsidRDefault="00EF6228" w:rsidP="00EF6228">
            <w:r>
              <w:t xml:space="preserve">Voldoet? </w:t>
            </w:r>
            <w:sdt>
              <w:sdtPr>
                <w:id w:val="-393436276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520BBA85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CBF5A34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3F46678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9D1560E" w14:textId="77777777" w:rsidTr="006A7607">
        <w:trPr>
          <w:trHeight w:val="510"/>
        </w:trPr>
        <w:sdt>
          <w:sdtPr>
            <w:id w:val="1974026370"/>
            <w:placeholder>
              <w:docPart w:val="8749787989DA4D95998C430FF75115AB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362788011"/>
                  <w:placeholder>
                    <w:docPart w:val="ABCB719551384B80A12CFAECAFED59DB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26FF719C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174934078"/>
            <w:placeholder>
              <w:docPart w:val="AFE82D86614845CD8B98D5C6FE94A470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30B639BA" w14:textId="77777777" w:rsidR="00EF6228" w:rsidRPr="00F874FA" w:rsidRDefault="00385D9F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722F99C0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4EDF4DD9" w14:textId="14EC136E" w:rsidR="00EF6228" w:rsidRDefault="00EF6228" w:rsidP="006A7607">
            <w:r>
              <w:t xml:space="preserve">Sub 4 – </w:t>
            </w:r>
            <w:r w:rsidR="006A7607">
              <w:t>Ombouw bestaande armaturen (geen retrofit)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67BA53D9" w14:textId="77777777" w:rsidR="00EF6228" w:rsidRDefault="00EF6228" w:rsidP="00EF6228">
            <w:r>
              <w:t xml:space="preserve">Voldoet? </w:t>
            </w:r>
            <w:sdt>
              <w:sdtPr>
                <w:id w:val="-1912149410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6236EE0A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272A4680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BDF57C5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869AE2C" w14:textId="77777777" w:rsidTr="006A7607">
        <w:trPr>
          <w:trHeight w:val="510"/>
        </w:trPr>
        <w:sdt>
          <w:sdtPr>
            <w:id w:val="1264956718"/>
            <w:placeholder>
              <w:docPart w:val="81525C700EF14437898D990EE3C4B7C0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453992466"/>
                  <w:placeholder>
                    <w:docPart w:val="A613FA24312D4C87AF01E6C7E1D0114A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7056EECA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423238345"/>
            <w:placeholder>
              <w:docPart w:val="499A09C1C6F042EEA19E3C8A86923626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5213B092" w14:textId="77777777" w:rsidR="00EF6228" w:rsidRPr="00F874FA" w:rsidRDefault="00385D9F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24E22EB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694BC5B8" w14:textId="224723D7" w:rsidR="00EF6228" w:rsidRDefault="00EF6228" w:rsidP="006A7607">
            <w:r>
              <w:t xml:space="preserve">Sub 5 – </w:t>
            </w:r>
            <w:r w:rsidR="006A7607">
              <w:t>Sanitaire installaties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1AED07BA" w14:textId="77777777" w:rsidR="00EF6228" w:rsidRDefault="00EF6228" w:rsidP="00EF6228">
            <w:r>
              <w:t xml:space="preserve">Voldoet? </w:t>
            </w:r>
            <w:sdt>
              <w:sdtPr>
                <w:id w:val="-1949924791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63718F03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5A9E5BA0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82DE33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5A5E8175" w14:textId="77777777" w:rsidTr="006A7607">
        <w:trPr>
          <w:trHeight w:val="510"/>
        </w:trPr>
        <w:sdt>
          <w:sdtPr>
            <w:id w:val="-12926262"/>
            <w:placeholder>
              <w:docPart w:val="1C60F97510D848B1B4BD9F9BCC72B5F8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594373696"/>
                  <w:placeholder>
                    <w:docPart w:val="563FF2FBC0EC40388C99A0331E76FF58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688597B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890561743"/>
            <w:placeholder>
              <w:docPart w:val="186323C02A0043B19A4EE0D35A00F9D8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07DD9309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A6D0B71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76994064" w14:textId="08D371D6" w:rsidR="00EF6228" w:rsidRDefault="00EF6228" w:rsidP="006A7607">
            <w:r>
              <w:t xml:space="preserve">Sub 6 – </w:t>
            </w:r>
            <w:r w:rsidR="006A7607">
              <w:t>Brandbeveiligingsinstallatie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704822D4" w14:textId="77777777" w:rsidR="00EF6228" w:rsidRDefault="00EF6228" w:rsidP="00EF6228">
            <w:r>
              <w:t xml:space="preserve">Voldoet? </w:t>
            </w:r>
            <w:sdt>
              <w:sdtPr>
                <w:id w:val="2138375596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7D6E4C0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45C9B3B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4FBC1494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1CF0AED9" w14:textId="77777777" w:rsidTr="006A7607">
        <w:trPr>
          <w:trHeight w:val="510"/>
        </w:trPr>
        <w:sdt>
          <w:sdtPr>
            <w:id w:val="5190065"/>
            <w:placeholder>
              <w:docPart w:val="5FDE05BD79974AF5B1CC7F5CC7D048EF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1365137050"/>
                  <w:placeholder>
                    <w:docPart w:val="B41DD105741C46E2BCBA291A148E6040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0B688A35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162538303"/>
            <w:placeholder>
              <w:docPart w:val="D52EC8B9A8F1479FB9C6924592358A45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448AD3EB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3709DB4F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58707174" w14:textId="3C20C0E5" w:rsidR="00EF6228" w:rsidRDefault="00EF6228" w:rsidP="006A7607">
            <w:r>
              <w:t xml:space="preserve">Sub 7 – </w:t>
            </w:r>
            <w:r w:rsidR="006A7607">
              <w:t>Delen van de verwarmingsinstallatie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6CBD58F0" w14:textId="77777777" w:rsidR="00EF6228" w:rsidRDefault="00EF6228" w:rsidP="00EF6228">
            <w:r>
              <w:t xml:space="preserve">Voldoet? </w:t>
            </w:r>
            <w:sdt>
              <w:sdtPr>
                <w:id w:val="-623152197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26337C1B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102F43BD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00465B91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1E15A9B2" w14:textId="77777777" w:rsidTr="006A7607">
        <w:trPr>
          <w:trHeight w:val="510"/>
        </w:trPr>
        <w:sdt>
          <w:sdtPr>
            <w:id w:val="-156314020"/>
            <w:placeholder>
              <w:docPart w:val="A96B074922374645803B1E614B6BD19C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141659815"/>
                  <w:placeholder>
                    <w:docPart w:val="7AAA75069E754258828A56854198332D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202CD4A7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581052663"/>
            <w:placeholder>
              <w:docPart w:val="1760B80A4534470DA8FF6193EDAFD3E7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2E6DF69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6FD8C985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401BD087" w14:textId="5D30B9EA" w:rsidR="00EF6228" w:rsidRDefault="00EF6228" w:rsidP="006A7607">
            <w:r>
              <w:t xml:space="preserve">Sub 8 – </w:t>
            </w:r>
            <w:r w:rsidR="006A7607">
              <w:t>Data installaties (bekabeling)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061BB419" w14:textId="77777777" w:rsidR="00EF6228" w:rsidRDefault="00EF6228" w:rsidP="00EF6228">
            <w:r>
              <w:t xml:space="preserve">Voldoet? </w:t>
            </w:r>
            <w:sdt>
              <w:sdtPr>
                <w:id w:val="473795344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14:paraId="3B07A11D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AB7D41F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29519D2D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Score:</w:t>
            </w:r>
          </w:p>
        </w:tc>
      </w:tr>
      <w:tr w:rsidR="00EF6228" w14:paraId="0A849157" w14:textId="77777777" w:rsidTr="006A7607">
        <w:trPr>
          <w:trHeight w:val="510"/>
        </w:trPr>
        <w:sdt>
          <w:sdtPr>
            <w:id w:val="544802174"/>
            <w:placeholder>
              <w:docPart w:val="D847915161B54F228384785295CF8055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-271477955"/>
                  <w:placeholder>
                    <w:docPart w:val="69E1552881D3430091227D4732FC138C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2EBCA03D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908609505"/>
            <w:placeholder>
              <w:docPart w:val="2BD68EBF199A4BE1803C1BDCB604948C"/>
            </w:placeholder>
            <w:showingPlcHdr/>
            <w:dropDownList>
              <w:listItem w:value="Kies een item."/>
              <w:listItem w:displayText="0 punten" w:value="0 punten"/>
              <w:listItem w:displayText="2,5 punten" w:value="2,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155C21AC" w14:textId="77777777" w:rsidR="00EF6228" w:rsidRPr="00F874FA" w:rsidRDefault="00EF6228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4052B8A" w14:textId="77777777" w:rsidTr="00D71B9D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14:paraId="1AC85F85" w14:textId="4B5B6276" w:rsidR="00EF6228" w:rsidRPr="003519EE" w:rsidRDefault="00EF6228" w:rsidP="00D71B9D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3 – </w:t>
            </w:r>
            <w:r w:rsidR="005D0787">
              <w:rPr>
                <w:b/>
                <w:color w:val="FFFFFF" w:themeColor="background1"/>
                <w:sz w:val="24"/>
              </w:rPr>
              <w:t>Bouwteam</w:t>
            </w:r>
          </w:p>
        </w:tc>
      </w:tr>
      <w:tr w:rsidR="006619BC" w14:paraId="093E896D" w14:textId="77777777" w:rsidTr="006619BC">
        <w:tc>
          <w:tcPr>
            <w:tcW w:w="87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1D1"/>
          </w:tcPr>
          <w:p w14:paraId="256405C8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1019276786"/>
                <w:placeholder>
                  <w:docPart w:val="AC8371E727034A669F63830BD8465FF4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-1026247397"/>
                    <w:placeholder>
                      <w:docPart w:val="A1C2699FF8484C449BADFEAADED9C907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2E119E85" w14:textId="77777777" w:rsidTr="004F751E">
        <w:trPr>
          <w:trHeight w:val="255"/>
        </w:trPr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3F2ABDD0" w14:textId="24D9B550" w:rsidR="00EF6228" w:rsidRDefault="006A7607" w:rsidP="00EF6228"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65C0BCA3" w14:textId="77777777" w:rsidR="00EF6228" w:rsidRDefault="00EF6228" w:rsidP="00EF6228">
            <w:r>
              <w:t xml:space="preserve">Voldoet? </w:t>
            </w:r>
            <w:sdt>
              <w:sdtPr>
                <w:id w:val="-1585825293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6A7607" w:rsidRPr="00F874FA" w14:paraId="4C8DFA0C" w14:textId="77777777" w:rsidTr="006A7607">
        <w:tc>
          <w:tcPr>
            <w:tcW w:w="7196" w:type="dxa"/>
            <w:vMerge w:val="restart"/>
            <w:tcBorders>
              <w:top w:val="single" w:sz="4" w:space="0" w:color="FFFFFF" w:themeColor="background1"/>
              <w:left w:val="single" w:sz="12" w:space="0" w:color="auto"/>
            </w:tcBorders>
          </w:tcPr>
          <w:sdt>
            <w:sdtPr>
              <w:id w:val="1295176389"/>
              <w:placeholder>
                <w:docPart w:val="1AA2C471EED4478C8D449FB0FC2C4D70"/>
              </w:placeholder>
            </w:sdtPr>
            <w:sdtEndPr/>
            <w:sdtContent>
              <w:sdt>
                <w:sdtPr>
                  <w:rPr>
                    <w:rStyle w:val="Stijl1"/>
                  </w:rPr>
                  <w:id w:val="888839437"/>
                  <w:placeholder>
                    <w:docPart w:val="EDBA443ABE1049468C213BFD98426B8D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74FB1DF8" w14:textId="2967DEA3" w:rsidR="006A7607" w:rsidRPr="00F874FA" w:rsidRDefault="006A7607" w:rsidP="00EF6228">
                    <w:pPr>
                      <w:rPr>
                        <w:i/>
                      </w:rPr>
                    </w:pPr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sdtContent>
          </w:sdt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60B9A223" w14:textId="77777777" w:rsidR="006A7607" w:rsidRPr="00F874FA" w:rsidRDefault="006A7607" w:rsidP="00EF6228">
            <w:pPr>
              <w:rPr>
                <w:i/>
              </w:rPr>
            </w:pPr>
            <w:r>
              <w:rPr>
                <w:i/>
              </w:rPr>
              <w:t>Punten:</w:t>
            </w:r>
          </w:p>
        </w:tc>
      </w:tr>
      <w:tr w:rsidR="006A7607" w14:paraId="174B3CBA" w14:textId="77777777" w:rsidTr="00332F35">
        <w:trPr>
          <w:trHeight w:val="510"/>
        </w:trPr>
        <w:tc>
          <w:tcPr>
            <w:tcW w:w="7196" w:type="dxa"/>
            <w:vMerge/>
            <w:tcBorders>
              <w:left w:val="single" w:sz="12" w:space="0" w:color="auto"/>
            </w:tcBorders>
          </w:tcPr>
          <w:p w14:paraId="7DBE7652" w14:textId="3D4A1C29" w:rsidR="006A7607" w:rsidRPr="00F874FA" w:rsidRDefault="006A7607" w:rsidP="00EF6228"/>
        </w:tc>
        <w:sdt>
          <w:sdtPr>
            <w:rPr>
              <w:rStyle w:val="Stijl5"/>
            </w:rPr>
            <w:id w:val="-902595801"/>
            <w:placeholder>
              <w:docPart w:val="F04030B7AC6342BB8331982C612BC748"/>
            </w:placeholder>
            <w:showingPlcHdr/>
            <w:dropDownList>
              <w:listItem w:value="Kies een item."/>
              <w:listItem w:displayText="0 punten" w:value="0 punten"/>
              <w:listItem w:displayText="20 punten" w:value="2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0ECE3170" w14:textId="720CB951" w:rsidR="006A7607" w:rsidRDefault="006A7607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EF6228" w14:paraId="1D2A4B26" w14:textId="77777777" w:rsidTr="00D71B9D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14:paraId="749BEEEF" w14:textId="508D8D01" w:rsidR="00EF6228" w:rsidRPr="003519EE" w:rsidRDefault="00EF6228" w:rsidP="00503833">
            <w:pPr>
              <w:rPr>
                <w:b/>
              </w:rPr>
            </w:pPr>
            <w:r w:rsidRPr="00FD457F">
              <w:rPr>
                <w:b/>
                <w:color w:val="FFFFFF" w:themeColor="background1"/>
                <w:sz w:val="24"/>
              </w:rPr>
              <w:t xml:space="preserve">Selectiecriterium 4 – </w:t>
            </w:r>
            <w:r w:rsidR="005D0787">
              <w:rPr>
                <w:b/>
                <w:color w:val="FFFFFF" w:themeColor="background1"/>
                <w:sz w:val="24"/>
              </w:rPr>
              <w:t>Bouwplaats</w:t>
            </w:r>
            <w:r w:rsidR="00503833">
              <w:rPr>
                <w:b/>
                <w:color w:val="FFFFFF" w:themeColor="background1"/>
                <w:sz w:val="24"/>
              </w:rPr>
              <w:t xml:space="preserve"> binnen de bebouwde kom</w:t>
            </w:r>
          </w:p>
        </w:tc>
      </w:tr>
      <w:tr w:rsidR="006619BC" w14:paraId="44D5FC19" w14:textId="77777777" w:rsidTr="006619BC">
        <w:tc>
          <w:tcPr>
            <w:tcW w:w="8720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D1D1"/>
          </w:tcPr>
          <w:p w14:paraId="7A91C240" w14:textId="77777777" w:rsidR="006619BC" w:rsidRDefault="006619BC" w:rsidP="00EF6228">
            <w:r>
              <w:rPr>
                <w:i/>
              </w:rPr>
              <w:t xml:space="preserve">Projectnaam referentiewerk: </w:t>
            </w:r>
            <w:sdt>
              <w:sdtPr>
                <w:id w:val="2060359962"/>
                <w:placeholder>
                  <w:docPart w:val="B8174491D6C441BF95C3C7991854CA0C"/>
                </w:placeholder>
              </w:sdtPr>
              <w:sdtEndPr/>
              <w:sdtContent>
                <w:sdt>
                  <w:sdtPr>
                    <w:rPr>
                      <w:rStyle w:val="Stijl1"/>
                    </w:rPr>
                    <w:id w:val="-611979451"/>
                    <w:placeholder>
                      <w:docPart w:val="0E62A1884DD9416DB1E2B9E6D9CC6C37"/>
                    </w:placeholder>
                    <w:showingPlcHdr/>
                    <w:text/>
                  </w:sdtPr>
                  <w:sdtEndPr>
                    <w:rPr>
                      <w:rStyle w:val="Standaardalinea-lettertype"/>
                      <w:color w:val="auto"/>
                    </w:rPr>
                  </w:sdtEndPr>
                  <w:sdtContent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sdtContent>
                </w:sdt>
              </w:sdtContent>
            </w:sdt>
          </w:p>
        </w:tc>
      </w:tr>
      <w:tr w:rsidR="00EF6228" w14:paraId="6F31BCDB" w14:textId="77777777" w:rsidTr="004F751E">
        <w:trPr>
          <w:trHeight w:val="272"/>
        </w:trPr>
        <w:tc>
          <w:tcPr>
            <w:tcW w:w="7196" w:type="dxa"/>
            <w:tcBorders>
              <w:left w:val="single" w:sz="12" w:space="0" w:color="auto"/>
            </w:tcBorders>
          </w:tcPr>
          <w:p w14:paraId="603525D2" w14:textId="513F6E56" w:rsidR="00EF6228" w:rsidRDefault="00EF6228" w:rsidP="00503833">
            <w:r>
              <w:t xml:space="preserve">Sub 1 – </w:t>
            </w:r>
            <w:r w:rsidR="004F751E">
              <w:t>0-1</w:t>
            </w:r>
            <w:r w:rsidR="00503833">
              <w:t>5</w:t>
            </w:r>
            <w:r w:rsidR="004F751E">
              <w:t>% van het totale bouwterrein</w:t>
            </w:r>
          </w:p>
        </w:tc>
        <w:tc>
          <w:tcPr>
            <w:tcW w:w="1524" w:type="dxa"/>
            <w:tcBorders>
              <w:right w:val="single" w:sz="12" w:space="0" w:color="auto"/>
            </w:tcBorders>
          </w:tcPr>
          <w:p w14:paraId="71F8C1DA" w14:textId="77777777" w:rsidR="00EF6228" w:rsidRDefault="00EF6228" w:rsidP="00EF6228">
            <w:r>
              <w:t xml:space="preserve">Voldoet? </w:t>
            </w:r>
            <w:sdt>
              <w:sdtPr>
                <w:id w:val="139088688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EF6228" w:rsidRPr="00F874FA" w14:paraId="4D28E021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622716B7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09F5FBF" w14:textId="77777777" w:rsidR="00EF6228" w:rsidRPr="00F874FA" w:rsidRDefault="00EF6228" w:rsidP="00EF6228">
            <w:pPr>
              <w:rPr>
                <w:i/>
              </w:rPr>
            </w:pPr>
            <w:r>
              <w:rPr>
                <w:i/>
              </w:rPr>
              <w:t>Punten:</w:t>
            </w:r>
          </w:p>
        </w:tc>
      </w:tr>
      <w:tr w:rsidR="00EF6228" w14:paraId="240BFCB3" w14:textId="77777777" w:rsidTr="006A7607">
        <w:trPr>
          <w:trHeight w:val="454"/>
        </w:trPr>
        <w:sdt>
          <w:sdtPr>
            <w:id w:val="-562021395"/>
            <w:placeholder>
              <w:docPart w:val="F03CD215C16146AB85A7190120A04B4F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1100140642"/>
                  <w:placeholder>
                    <w:docPart w:val="4FAE12E8A422401298960A7402CCF6A8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342B1F3E" w14:textId="77777777" w:rsidR="00EF6228" w:rsidRPr="00F874FA" w:rsidRDefault="00385D9F" w:rsidP="00EF6228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636456211"/>
            <w:placeholder>
              <w:docPart w:val="E09C15FF0CA9415987C09C916C7A1BEE"/>
            </w:placeholder>
            <w:showingPlcHdr/>
            <w:dropDownList>
              <w:listItem w:value="Kies een item."/>
              <w:listItem w:displayText="0 punten" w:value="0 punten"/>
              <w:listItem w:displayText="20 punten" w:value="2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755A4B69" w14:textId="31925BAB" w:rsidR="00EF6228" w:rsidRDefault="004F751E" w:rsidP="00EF6228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4F751E" w14:paraId="1344D7C1" w14:textId="77777777" w:rsidTr="004F751E">
        <w:trPr>
          <w:trHeight w:val="272"/>
        </w:trPr>
        <w:tc>
          <w:tcPr>
            <w:tcW w:w="7196" w:type="dxa"/>
            <w:tcBorders>
              <w:top w:val="single" w:sz="4" w:space="0" w:color="FFFFFF" w:themeColor="background1"/>
              <w:left w:val="single" w:sz="12" w:space="0" w:color="auto"/>
            </w:tcBorders>
          </w:tcPr>
          <w:p w14:paraId="3B0343C9" w14:textId="2F1FB2E3" w:rsidR="004F751E" w:rsidRDefault="00503833" w:rsidP="004F751E">
            <w:r>
              <w:t>Sub 2 – 16-25</w:t>
            </w:r>
            <w:r w:rsidR="004F751E">
              <w:t>% van het totale bouwterrein</w:t>
            </w:r>
          </w:p>
        </w:tc>
        <w:tc>
          <w:tcPr>
            <w:tcW w:w="1524" w:type="dxa"/>
            <w:tcBorders>
              <w:top w:val="single" w:sz="4" w:space="0" w:color="FFFFFF" w:themeColor="background1"/>
              <w:right w:val="single" w:sz="12" w:space="0" w:color="auto"/>
            </w:tcBorders>
          </w:tcPr>
          <w:p w14:paraId="074C4021" w14:textId="26810385" w:rsidR="004F751E" w:rsidRPr="004F751E" w:rsidRDefault="004F751E" w:rsidP="004F751E">
            <w:r>
              <w:t xml:space="preserve">Voldoet? </w:t>
            </w:r>
            <w:sdt>
              <w:sdtPr>
                <w:id w:val="-850878409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751E" w14:paraId="635259D1" w14:textId="77777777" w:rsidTr="004F751E">
        <w:trPr>
          <w:trHeight w:val="255"/>
        </w:trPr>
        <w:tc>
          <w:tcPr>
            <w:tcW w:w="7196" w:type="dxa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</w:tcBorders>
          </w:tcPr>
          <w:p w14:paraId="5315CF91" w14:textId="5F825844" w:rsidR="004F751E" w:rsidRDefault="004F751E" w:rsidP="004F751E"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12" w:space="0" w:color="auto"/>
            </w:tcBorders>
          </w:tcPr>
          <w:p w14:paraId="06C8E052" w14:textId="295FE935" w:rsidR="004F751E" w:rsidRPr="004F751E" w:rsidRDefault="004F751E" w:rsidP="004F751E">
            <w:r>
              <w:rPr>
                <w:i/>
              </w:rPr>
              <w:t>Punten:</w:t>
            </w:r>
          </w:p>
        </w:tc>
      </w:tr>
      <w:tr w:rsidR="004F751E" w14:paraId="16FBC49B" w14:textId="77777777" w:rsidTr="006A7607">
        <w:trPr>
          <w:trHeight w:val="454"/>
        </w:trPr>
        <w:sdt>
          <w:sdtPr>
            <w:id w:val="-1013758982"/>
            <w:placeholder>
              <w:docPart w:val="BD1E9ED46A5B4AFC9EF1805B7ABB4DFA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830807462"/>
                  <w:placeholder>
                    <w:docPart w:val="966929607FB54329ACE09593620E59BF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694C9152" w14:textId="302227DC" w:rsidR="004F751E" w:rsidRDefault="004F751E" w:rsidP="004F751E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-1764982631"/>
            <w:placeholder>
              <w:docPart w:val="DB5A379AF59C4C5486B3689CEB0AC7C9"/>
            </w:placeholder>
            <w:showingPlcHdr/>
            <w:dropDownList>
              <w:listItem w:value="Kies een item."/>
              <w:listItem w:displayText="0 punten" w:value="0 punten"/>
              <w:listItem w:displayText="10 punten" w:value="10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right w:val="single" w:sz="12" w:space="0" w:color="auto"/>
                </w:tcBorders>
              </w:tcPr>
              <w:p w14:paraId="396FF44B" w14:textId="6AEA2245" w:rsidR="004F751E" w:rsidRPr="004F751E" w:rsidRDefault="004F751E" w:rsidP="004F751E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4F751E" w14:paraId="66C5B9E0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auto"/>
            </w:tcBorders>
          </w:tcPr>
          <w:p w14:paraId="7AEA14BF" w14:textId="5AD3A4ED" w:rsidR="004F751E" w:rsidRDefault="00503833" w:rsidP="004F751E">
            <w:r>
              <w:t>Sub 3 – 26-35</w:t>
            </w:r>
            <w:r w:rsidR="004F751E">
              <w:t>% van het totale bouwterrein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</w:tcPr>
          <w:p w14:paraId="012AECA9" w14:textId="77777777" w:rsidR="004F751E" w:rsidRDefault="004F751E" w:rsidP="004F751E">
            <w:r>
              <w:t xml:space="preserve">Voldoet? </w:t>
            </w:r>
            <w:sdt>
              <w:sdtPr>
                <w:id w:val="-1957715668"/>
                <w14:checkbox>
                  <w14:checked w14:val="0"/>
                  <w14:checkedState w14:val="00D6" w14:font="Symbol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751E" w:rsidRPr="00F874FA" w14:paraId="600775D6" w14:textId="77777777" w:rsidTr="006A7607">
        <w:tc>
          <w:tcPr>
            <w:tcW w:w="7196" w:type="dxa"/>
            <w:tcBorders>
              <w:left w:val="single" w:sz="12" w:space="0" w:color="auto"/>
              <w:bottom w:val="single" w:sz="4" w:space="0" w:color="FFFFFF" w:themeColor="background1"/>
            </w:tcBorders>
          </w:tcPr>
          <w:p w14:paraId="4A78C634" w14:textId="77777777" w:rsidR="004F751E" w:rsidRPr="00F874FA" w:rsidRDefault="004F751E" w:rsidP="004F751E">
            <w:pPr>
              <w:rPr>
                <w:i/>
              </w:rPr>
            </w:pPr>
            <w:r>
              <w:rPr>
                <w:i/>
              </w:rPr>
              <w:t>Onderbouwing:</w:t>
            </w:r>
          </w:p>
        </w:tc>
        <w:tc>
          <w:tcPr>
            <w:tcW w:w="1524" w:type="dxa"/>
            <w:tcBorders>
              <w:bottom w:val="single" w:sz="4" w:space="0" w:color="FFFFFF" w:themeColor="background1"/>
              <w:right w:val="single" w:sz="12" w:space="0" w:color="auto"/>
            </w:tcBorders>
          </w:tcPr>
          <w:p w14:paraId="1658998D" w14:textId="77777777" w:rsidR="004F751E" w:rsidRPr="00F874FA" w:rsidRDefault="004F751E" w:rsidP="004F751E">
            <w:pPr>
              <w:rPr>
                <w:i/>
              </w:rPr>
            </w:pPr>
            <w:r>
              <w:rPr>
                <w:i/>
              </w:rPr>
              <w:t>Punten:</w:t>
            </w:r>
          </w:p>
        </w:tc>
      </w:tr>
      <w:tr w:rsidR="004F751E" w:rsidRPr="00F874FA" w14:paraId="19B9E4F2" w14:textId="77777777" w:rsidTr="00D71B9D">
        <w:trPr>
          <w:trHeight w:val="510"/>
        </w:trPr>
        <w:sdt>
          <w:sdtPr>
            <w:id w:val="-566111812"/>
            <w:placeholder>
              <w:docPart w:val="5517884CBFB54E8C8C1FD1BFD5755397"/>
            </w:placeholder>
          </w:sdtPr>
          <w:sdtEndPr/>
          <w:sdtContent>
            <w:tc>
              <w:tcPr>
                <w:tcW w:w="7196" w:type="dxa"/>
                <w:tcBorders>
                  <w:top w:val="single" w:sz="4" w:space="0" w:color="FFFFFF" w:themeColor="background1"/>
                  <w:left w:val="single" w:sz="12" w:space="0" w:color="auto"/>
                  <w:bottom w:val="single" w:sz="12" w:space="0" w:color="auto"/>
                </w:tcBorders>
              </w:tcPr>
              <w:sdt>
                <w:sdtPr>
                  <w:rPr>
                    <w:rStyle w:val="Stijl1"/>
                  </w:rPr>
                  <w:id w:val="1881288341"/>
                  <w:placeholder>
                    <w:docPart w:val="553013F235BB485E950215BCEB7F0888"/>
                  </w:placeholder>
                  <w:showingPlcHdr/>
                  <w:text/>
                </w:sdtPr>
                <w:sdtEndPr>
                  <w:rPr>
                    <w:rStyle w:val="Standaardalinea-lettertype"/>
                    <w:color w:val="auto"/>
                  </w:rPr>
                </w:sdtEndPr>
                <w:sdtContent>
                  <w:p w14:paraId="194074C0" w14:textId="77777777" w:rsidR="004F751E" w:rsidRPr="00F874FA" w:rsidRDefault="004F751E" w:rsidP="004F751E">
                    <w:r>
                      <w:rPr>
                        <w:rStyle w:val="Tekstvantijdelijkeaanduiding"/>
                      </w:rPr>
                      <w:t xml:space="preserve">Klik </w:t>
                    </w:r>
                    <w:r w:rsidRPr="00072ACA">
                      <w:rPr>
                        <w:rStyle w:val="Tekstvantijdelijkeaanduiding"/>
                      </w:rPr>
                      <w:t>om tekst in te voeren.</w:t>
                    </w:r>
                  </w:p>
                </w:sdtContent>
              </w:sdt>
            </w:tc>
          </w:sdtContent>
        </w:sdt>
        <w:sdt>
          <w:sdtPr>
            <w:rPr>
              <w:rStyle w:val="Stijl5"/>
            </w:rPr>
            <w:id w:val="520292081"/>
            <w:placeholder>
              <w:docPart w:val="1C580C76996D4393A76F1A6B85B6AD8F"/>
            </w:placeholder>
            <w:showingPlcHdr/>
            <w:dropDownList>
              <w:listItem w:value="Kies een item."/>
              <w:listItem w:displayText="0 punten" w:value="0 punten"/>
              <w:listItem w:displayText="5 punten" w:value="5 punten"/>
            </w:dropDownList>
          </w:sdtPr>
          <w:sdtEndPr>
            <w:rPr>
              <w:rStyle w:val="Standaardalinea-lettertype"/>
              <w:color w:val="auto"/>
            </w:rPr>
          </w:sdtEndPr>
          <w:sdtContent>
            <w:tc>
              <w:tcPr>
                <w:tcW w:w="1524" w:type="dxa"/>
                <w:tcBorders>
                  <w:top w:val="single" w:sz="4" w:space="0" w:color="FFFFFF" w:themeColor="background1"/>
                  <w:bottom w:val="single" w:sz="12" w:space="0" w:color="auto"/>
                  <w:right w:val="single" w:sz="12" w:space="0" w:color="auto"/>
                </w:tcBorders>
              </w:tcPr>
              <w:p w14:paraId="58CBB3B4" w14:textId="520D27AC" w:rsidR="004F751E" w:rsidRPr="00F874FA" w:rsidRDefault="004F751E" w:rsidP="004F751E">
                <w:r w:rsidRPr="00072ACA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D71B9D" w:rsidRPr="00F874FA" w14:paraId="36BC77A8" w14:textId="77777777" w:rsidTr="00D71B9D">
        <w:trPr>
          <w:trHeight w:val="297"/>
        </w:trPr>
        <w:tc>
          <w:tcPr>
            <w:tcW w:w="7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0000"/>
            <w:vAlign w:val="center"/>
          </w:tcPr>
          <w:p w14:paraId="7AD108B8" w14:textId="0B6405B0" w:rsidR="00D71B9D" w:rsidRPr="00D71B9D" w:rsidRDefault="00D71B9D" w:rsidP="00D71B9D">
            <w:pPr>
              <w:jc w:val="right"/>
              <w:rPr>
                <w:b/>
              </w:rPr>
            </w:pPr>
            <w:r w:rsidRPr="00D71B9D">
              <w:rPr>
                <w:b/>
                <w:color w:val="FFFFFF" w:themeColor="background1"/>
                <w:sz w:val="24"/>
              </w:rPr>
              <w:t>Totaal</w:t>
            </w:r>
          </w:p>
        </w:tc>
        <w:sdt>
          <w:sdtPr>
            <w:id w:val="-1282796188"/>
            <w:placeholder>
              <w:docPart w:val="FBFF72387ACA4222BBB99558424531C3"/>
            </w:placeholder>
          </w:sdtPr>
          <w:sdtEndPr/>
          <w:sdtContent>
            <w:tc>
              <w:tcPr>
                <w:tcW w:w="1524" w:type="dxa"/>
                <w:tcBorders>
                  <w:top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F0000"/>
              </w:tcPr>
              <w:sdt>
                <w:sdtPr>
                  <w:rPr>
                    <w:rStyle w:val="Stijl7"/>
                  </w:rPr>
                  <w:id w:val="-173958517"/>
                  <w:placeholder>
                    <w:docPart w:val="E61C816ADEB544F8A4B3CEADCD50A390"/>
                  </w:placeholder>
                  <w:showingPlcHdr/>
                  <w15:color w:val="FFFFFF"/>
                  <w:text/>
                </w:sdtPr>
                <w:sdtEndPr>
                  <w:rPr>
                    <w:rStyle w:val="Standaardalinea-lettertype"/>
                    <w:b w:val="0"/>
                    <w:color w:val="auto"/>
                    <w:sz w:val="21"/>
                  </w:rPr>
                </w:sdtEndPr>
                <w:sdtContent>
                  <w:p w14:paraId="404874FA" w14:textId="14C2D2B9" w:rsidR="00D71B9D" w:rsidRDefault="00D71B9D" w:rsidP="004F751E">
                    <w:pPr>
                      <w:rPr>
                        <w:rStyle w:val="Stijl5"/>
                      </w:rPr>
                    </w:pPr>
                    <w:r w:rsidRPr="00D71B9D">
                      <w:rPr>
                        <w:rStyle w:val="Tekstvantijdelijkeaanduiding"/>
                        <w:color w:val="BFBFBF" w:themeColor="background1" w:themeShade="BF"/>
                      </w:rPr>
                      <w:t>Klik om tekst in te voeren.</w:t>
                    </w:r>
                  </w:p>
                </w:sdtContent>
              </w:sdt>
            </w:tc>
          </w:sdtContent>
        </w:sdt>
      </w:tr>
    </w:tbl>
    <w:p w14:paraId="0B90E89E" w14:textId="77777777" w:rsidR="00EF6228" w:rsidRDefault="00EF6228" w:rsidP="003519EE">
      <w:r>
        <w:t xml:space="preserve"> </w:t>
      </w:r>
    </w:p>
    <w:sectPr w:rsidR="00EF6228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15694" w14:textId="77777777" w:rsidR="003519EE" w:rsidRDefault="003519EE" w:rsidP="003519EE">
      <w:pPr>
        <w:spacing w:line="240" w:lineRule="auto"/>
      </w:pPr>
      <w:r>
        <w:separator/>
      </w:r>
    </w:p>
  </w:endnote>
  <w:endnote w:type="continuationSeparator" w:id="0">
    <w:p w14:paraId="12174123" w14:textId="77777777" w:rsidR="003519EE" w:rsidRDefault="003519EE" w:rsidP="0035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6FEA7" w14:textId="77777777" w:rsidR="003519EE" w:rsidRDefault="003519EE" w:rsidP="003519EE">
      <w:pPr>
        <w:spacing w:line="240" w:lineRule="auto"/>
      </w:pPr>
      <w:r>
        <w:separator/>
      </w:r>
    </w:p>
  </w:footnote>
  <w:footnote w:type="continuationSeparator" w:id="0">
    <w:p w14:paraId="02E9117A" w14:textId="77777777" w:rsidR="003519EE" w:rsidRDefault="003519EE" w:rsidP="003519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EE39B" w14:textId="77777777" w:rsidR="00625D60" w:rsidRDefault="00625D60" w:rsidP="00625D60">
    <w:pPr>
      <w:pStyle w:val="Koptekst"/>
    </w:pPr>
    <w:r>
      <w:t>Gemeente Amsterdam</w:t>
    </w:r>
  </w:p>
  <w:p w14:paraId="7B4E9449" w14:textId="77777777" w:rsidR="00625D60" w:rsidRDefault="00625D60" w:rsidP="00625D60">
    <w:pPr>
      <w:pStyle w:val="Koptekst"/>
    </w:pPr>
  </w:p>
  <w:p w14:paraId="109BB2B4" w14:textId="77777777" w:rsidR="00625D60" w:rsidRDefault="00625D60" w:rsidP="00625D60">
    <w:pPr>
      <w:pStyle w:val="Koptekst"/>
    </w:pPr>
    <w:r>
      <w:t xml:space="preserve">Selectieleidraad </w:t>
    </w:r>
  </w:p>
  <w:p w14:paraId="4023525F" w14:textId="77777777" w:rsidR="00625D60" w:rsidRDefault="00625D60" w:rsidP="00625D60">
    <w:pPr>
      <w:pStyle w:val="Koptekst"/>
    </w:pPr>
    <w:r>
      <w:t>Niet openbare procedure</w:t>
    </w:r>
  </w:p>
  <w:p w14:paraId="58CC97FA" w14:textId="261BDC15" w:rsidR="00625D60" w:rsidRDefault="00625D60" w:rsidP="00625D60">
    <w:pPr>
      <w:pStyle w:val="Koptekst"/>
    </w:pPr>
    <w:r>
      <w:t>Contract AI 2020-0264, Transformatie 'Zandkasteel' AICS 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A0353A7"/>
    <w:multiLevelType w:val="hybridMultilevel"/>
    <w:tmpl w:val="382A152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8C7F4D"/>
    <w:multiLevelType w:val="hybridMultilevel"/>
    <w:tmpl w:val="FAA40F7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8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 w:numId="2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ujenygXVl9HHUmUylxl1QpryJ9Ns60WG3JaXT3d9PviBQNyBxW/8dyimZ6/KahueTW4BHXdZBfUye3w9iZ7rw==" w:salt="2pCgO16eoyaf5ESv76iKqw==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FA"/>
    <w:rsid w:val="000B46D8"/>
    <w:rsid w:val="00177A29"/>
    <w:rsid w:val="002B5524"/>
    <w:rsid w:val="00311D67"/>
    <w:rsid w:val="003519EE"/>
    <w:rsid w:val="0038589F"/>
    <w:rsid w:val="00385D9F"/>
    <w:rsid w:val="003B3222"/>
    <w:rsid w:val="00424DED"/>
    <w:rsid w:val="00482A4F"/>
    <w:rsid w:val="004F751E"/>
    <w:rsid w:val="00503833"/>
    <w:rsid w:val="00527398"/>
    <w:rsid w:val="005A4C2B"/>
    <w:rsid w:val="005D0787"/>
    <w:rsid w:val="00625D60"/>
    <w:rsid w:val="00632123"/>
    <w:rsid w:val="006619BC"/>
    <w:rsid w:val="006A7607"/>
    <w:rsid w:val="0076375F"/>
    <w:rsid w:val="008104C5"/>
    <w:rsid w:val="008402D9"/>
    <w:rsid w:val="00891476"/>
    <w:rsid w:val="009175F9"/>
    <w:rsid w:val="009326F1"/>
    <w:rsid w:val="009761CF"/>
    <w:rsid w:val="009908B7"/>
    <w:rsid w:val="009B0D92"/>
    <w:rsid w:val="009D02D8"/>
    <w:rsid w:val="00A03098"/>
    <w:rsid w:val="00A3732E"/>
    <w:rsid w:val="00A53085"/>
    <w:rsid w:val="00AB440F"/>
    <w:rsid w:val="00BD0C39"/>
    <w:rsid w:val="00D71B9D"/>
    <w:rsid w:val="00DB528E"/>
    <w:rsid w:val="00E271B2"/>
    <w:rsid w:val="00EB1492"/>
    <w:rsid w:val="00EF6228"/>
    <w:rsid w:val="00F12F0D"/>
    <w:rsid w:val="00F77946"/>
    <w:rsid w:val="00F874FA"/>
    <w:rsid w:val="00F93F4E"/>
    <w:rsid w:val="00FD457F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232FB"/>
  <w15:chartTrackingRefBased/>
  <w15:docId w15:val="{E6AAA2F6-B0A7-49E2-AA24-BA94002A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F874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D02D8"/>
    <w:rPr>
      <w:color w:val="808080"/>
    </w:rPr>
  </w:style>
  <w:style w:type="character" w:customStyle="1" w:styleId="Stijl1">
    <w:name w:val="Stijl1"/>
    <w:basedOn w:val="Standaardalinea-lettertype"/>
    <w:uiPriority w:val="1"/>
    <w:rsid w:val="009D02D8"/>
    <w:rPr>
      <w:color w:val="1F497D" w:themeColor="text2"/>
    </w:rPr>
  </w:style>
  <w:style w:type="character" w:customStyle="1" w:styleId="Stijl2">
    <w:name w:val="Stijl2"/>
    <w:basedOn w:val="Standaardalinea-lettertype"/>
    <w:uiPriority w:val="1"/>
    <w:rsid w:val="009D02D8"/>
    <w:rPr>
      <w:color w:val="1F497D" w:themeColor="text2"/>
    </w:rPr>
  </w:style>
  <w:style w:type="character" w:customStyle="1" w:styleId="Stijl3">
    <w:name w:val="Stijl3"/>
    <w:basedOn w:val="Standaardalinea-lettertype"/>
    <w:uiPriority w:val="1"/>
    <w:rsid w:val="009D02D8"/>
    <w:rPr>
      <w:color w:val="1F497D" w:themeColor="text2"/>
    </w:rPr>
  </w:style>
  <w:style w:type="character" w:customStyle="1" w:styleId="Stijl4">
    <w:name w:val="Stijl4"/>
    <w:basedOn w:val="Standaardalinea-lettertype"/>
    <w:uiPriority w:val="1"/>
    <w:rsid w:val="009D02D8"/>
    <w:rPr>
      <w:color w:val="1F497D" w:themeColor="text2"/>
    </w:rPr>
  </w:style>
  <w:style w:type="character" w:customStyle="1" w:styleId="Stijl5">
    <w:name w:val="Stijl5"/>
    <w:basedOn w:val="Standaardalinea-lettertype"/>
    <w:uiPriority w:val="1"/>
    <w:rsid w:val="009D02D8"/>
    <w:rPr>
      <w:color w:val="1F497D" w:themeColor="text2"/>
    </w:rPr>
  </w:style>
  <w:style w:type="character" w:customStyle="1" w:styleId="Stijl6">
    <w:name w:val="Stijl6"/>
    <w:basedOn w:val="Standaardalinea-lettertype"/>
    <w:uiPriority w:val="1"/>
    <w:rsid w:val="009D02D8"/>
    <w:rPr>
      <w:color w:val="76923C" w:themeColor="accent3" w:themeShade="BF"/>
    </w:rPr>
  </w:style>
  <w:style w:type="paragraph" w:styleId="Koptekst">
    <w:name w:val="header"/>
    <w:basedOn w:val="Standaard"/>
    <w:link w:val="KoptekstChar"/>
    <w:unhideWhenUsed/>
    <w:rsid w:val="003519E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3519EE"/>
  </w:style>
  <w:style w:type="paragraph" w:styleId="Voettekst">
    <w:name w:val="footer"/>
    <w:basedOn w:val="Standaard"/>
    <w:link w:val="VoettekstChar"/>
    <w:unhideWhenUsed/>
    <w:rsid w:val="003519E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3519EE"/>
  </w:style>
  <w:style w:type="paragraph" w:styleId="Lijstalinea">
    <w:name w:val="List Paragraph"/>
    <w:aliases w:val="Opsomblokjes en substreepjes,3 *-,opsomming 1,2,Reference List"/>
    <w:basedOn w:val="Standaard"/>
    <w:link w:val="LijstalineaChar"/>
    <w:uiPriority w:val="34"/>
    <w:qFormat/>
    <w:rsid w:val="00891476"/>
    <w:pPr>
      <w:ind w:left="720"/>
      <w:contextualSpacing/>
    </w:pPr>
  </w:style>
  <w:style w:type="character" w:customStyle="1" w:styleId="LijstalineaChar">
    <w:name w:val="Lijstalinea Char"/>
    <w:aliases w:val="Opsomblokjes en substreepjes Char,3 *- Char,opsomming 1 Char,2 Char,Reference List Char"/>
    <w:link w:val="Lijstalinea"/>
    <w:uiPriority w:val="34"/>
    <w:locked/>
    <w:rsid w:val="006A7607"/>
  </w:style>
  <w:style w:type="paragraph" w:styleId="Ballontekst">
    <w:name w:val="Balloon Text"/>
    <w:basedOn w:val="Standaard"/>
    <w:link w:val="BallontekstChar"/>
    <w:semiHidden/>
    <w:unhideWhenUsed/>
    <w:rsid w:val="004F75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4F751E"/>
    <w:rPr>
      <w:rFonts w:ascii="Segoe UI" w:hAnsi="Segoe UI" w:cs="Segoe UI"/>
      <w:sz w:val="18"/>
      <w:szCs w:val="18"/>
    </w:rPr>
  </w:style>
  <w:style w:type="character" w:customStyle="1" w:styleId="Stijl7">
    <w:name w:val="Stijl7"/>
    <w:basedOn w:val="Standaardalinea-lettertype"/>
    <w:uiPriority w:val="1"/>
    <w:rsid w:val="00D71B9D"/>
    <w:rPr>
      <w:b/>
      <w:color w:val="FFFFFF" w:themeColor="background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F89EC07DEC4CCFA21934FD768BEF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F6952F-AA31-44E4-B107-AFAFD24E23C5}"/>
      </w:docPartPr>
      <w:docPartBody>
        <w:p w:rsidR="00AF7FFE" w:rsidRDefault="00BE2C64" w:rsidP="00BE2C64">
          <w:pPr>
            <w:pStyle w:val="35F89EC07DEC4CCFA21934FD768BEF33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771C5C37C604AD2886CA87DC76A44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E0A373-20E7-4B67-B49B-4D0AF590CEC7}"/>
      </w:docPartPr>
      <w:docPartBody>
        <w:p w:rsidR="00AF7FFE" w:rsidRDefault="00AF7FFE" w:rsidP="00AF7FFE">
          <w:pPr>
            <w:pStyle w:val="1771C5C37C604AD2886CA87DC76A446F1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D51351F98E2142589DE51EF1AC15A6E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5DC81-A5E9-416A-91DA-4260FDA15851}"/>
      </w:docPartPr>
      <w:docPartBody>
        <w:p w:rsidR="00AF7FFE" w:rsidRDefault="00AF7FFE" w:rsidP="00AF7FFE">
          <w:pPr>
            <w:pStyle w:val="D51351F98E2142589DE51EF1AC15A6E5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4F5ACDD05C1A4C7FA5A53EA3E58449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3BE62C-169B-4018-9DD7-882CB7DD43CA}"/>
      </w:docPartPr>
      <w:docPartBody>
        <w:p w:rsidR="00AF7FFE" w:rsidRDefault="00AF7FFE" w:rsidP="00AF7FFE">
          <w:pPr>
            <w:pStyle w:val="4F5ACDD05C1A4C7FA5A53EA3E5844992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C7730FD603044ECEACAF01CBBD19A9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23B67C-EDB7-46E0-835E-69FBC3299826}"/>
      </w:docPartPr>
      <w:docPartBody>
        <w:p w:rsidR="00AF7FFE" w:rsidRDefault="00AF7FFE" w:rsidP="00AF7FFE">
          <w:pPr>
            <w:pStyle w:val="C7730FD603044ECEACAF01CBBD19A959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E6D545FE0464788B5EA88C7C1ACAB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BEE158B-57D2-4AB7-8C21-75DB13CD7012}"/>
      </w:docPartPr>
      <w:docPartBody>
        <w:p w:rsidR="00AF7FFE" w:rsidRDefault="00AF7FFE" w:rsidP="00AF7FFE">
          <w:pPr>
            <w:pStyle w:val="1E6D545FE0464788B5EA88C7C1ACAB3B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AFE82D86614845CD8B98D5C6FE94A4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AB53227-AF0D-4203-92B3-2F964A0F2DF8}"/>
      </w:docPartPr>
      <w:docPartBody>
        <w:p w:rsidR="00AF7FFE" w:rsidRDefault="00AF7FFE" w:rsidP="00AF7FFE">
          <w:pPr>
            <w:pStyle w:val="AFE82D86614845CD8B98D5C6FE94A470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499A09C1C6F042EEA19E3C8A869236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2393DD-FC6E-4866-BBA8-4F36F99BE16D}"/>
      </w:docPartPr>
      <w:docPartBody>
        <w:p w:rsidR="00AF7FFE" w:rsidRDefault="00AF7FFE" w:rsidP="00AF7FFE">
          <w:pPr>
            <w:pStyle w:val="499A09C1C6F042EEA19E3C8A86923626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86323C02A0043B19A4EE0D35A00F9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14FAFF-E946-4221-BA12-3B8F03E49D63}"/>
      </w:docPartPr>
      <w:docPartBody>
        <w:p w:rsidR="00AF7FFE" w:rsidRDefault="00AF7FFE" w:rsidP="00AF7FFE">
          <w:pPr>
            <w:pStyle w:val="186323C02A0043B19A4EE0D35A00F9D8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D52EC8B9A8F1479FB9C6924592358A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DE0C5C-5F0B-4F2D-915C-EB808F4BE788}"/>
      </w:docPartPr>
      <w:docPartBody>
        <w:p w:rsidR="00AF7FFE" w:rsidRDefault="00AF7FFE" w:rsidP="00AF7FFE">
          <w:pPr>
            <w:pStyle w:val="D52EC8B9A8F1479FB9C6924592358A45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760B80A4534470DA8FF6193EDAFD3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99BADF3-6DD1-4122-9B48-9A34F943DACF}"/>
      </w:docPartPr>
      <w:docPartBody>
        <w:p w:rsidR="00AF7FFE" w:rsidRDefault="00AF7FFE" w:rsidP="00AF7FFE">
          <w:pPr>
            <w:pStyle w:val="1760B80A4534470DA8FF6193EDAFD3E7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2BD68EBF199A4BE1803C1BDCB60494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ADA035-DF21-4666-A358-26C20B8433F7}"/>
      </w:docPartPr>
      <w:docPartBody>
        <w:p w:rsidR="00AF7FFE" w:rsidRDefault="00AF7FFE" w:rsidP="00AF7FFE">
          <w:pPr>
            <w:pStyle w:val="2BD68EBF199A4BE1803C1BDCB604948C1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4EEDAA4ABF3F4E7C8A9D281663EA06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4E2F62-8D32-4FB6-86A4-5486288A61A8}"/>
      </w:docPartPr>
      <w:docPartBody>
        <w:p w:rsidR="00AF7FFE" w:rsidRDefault="00BE2C64" w:rsidP="00BE2C64">
          <w:pPr>
            <w:pStyle w:val="4EEDAA4ABF3F4E7C8A9D281663EA06CD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9203331D37E48B0954FE14DA9BB0F6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D07643-5698-4DCF-9099-5432CEDBD444}"/>
      </w:docPartPr>
      <w:docPartBody>
        <w:p w:rsidR="00AF7FFE" w:rsidRDefault="00BE2C64" w:rsidP="00BE2C64">
          <w:pPr>
            <w:pStyle w:val="79203331D37E48B0954FE14DA9BB0F6A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F3C4930922B4ABD90572EC6E2A9C1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EED013-EB62-4BEE-B9EF-753A02181EB7}"/>
      </w:docPartPr>
      <w:docPartBody>
        <w:p w:rsidR="001C040B" w:rsidRDefault="00AF7FFE" w:rsidP="00AF7FFE">
          <w:pPr>
            <w:pStyle w:val="9F3C4930922B4ABD90572EC6E2A9C1BD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4B2A8601C4F42E6BE126425C76895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CCAC96-9459-4654-94D8-72D8AC5BC428}"/>
      </w:docPartPr>
      <w:docPartBody>
        <w:p w:rsidR="001C040B" w:rsidRDefault="00AF7FFE" w:rsidP="00AF7FFE">
          <w:pPr>
            <w:pStyle w:val="A4B2A8601C4F42E6BE126425C76895E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778E74F02BFC49A1AAFE03AD40AEA6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E458840-6205-450C-965E-9AA57FEE6C69}"/>
      </w:docPartPr>
      <w:docPartBody>
        <w:p w:rsidR="001C040B" w:rsidRDefault="00AF7FFE" w:rsidP="00AF7FFE">
          <w:pPr>
            <w:pStyle w:val="778E74F02BFC49A1AAFE03AD40AEA67B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F3D90506DDB4B46A708EC4E578944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0BA7D2-AA96-46F4-9D9C-CCA248E37B93}"/>
      </w:docPartPr>
      <w:docPartBody>
        <w:p w:rsidR="001C040B" w:rsidRDefault="00AF7FFE" w:rsidP="00AF7FFE">
          <w:pPr>
            <w:pStyle w:val="1F3D90506DDB4B46A708EC4E57894490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C40E2FE0097942D7BB092AA8BA51991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64A8AA-95A1-4686-9382-DF763F0266D5}"/>
      </w:docPartPr>
      <w:docPartBody>
        <w:p w:rsidR="001C040B" w:rsidRDefault="00AF7FFE" w:rsidP="00AF7FFE">
          <w:pPr>
            <w:pStyle w:val="C40E2FE0097942D7BB092AA8BA519910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3A3E8A2D0AB4CFFA3B32A1C3E9C8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454CDEC-EEB6-4B2C-B8A6-ECF521B64BE2}"/>
      </w:docPartPr>
      <w:docPartBody>
        <w:p w:rsidR="001C040B" w:rsidRDefault="00AF7FFE" w:rsidP="00AF7FFE">
          <w:pPr>
            <w:pStyle w:val="D3A3E8A2D0AB4CFFA3B32A1C3E9C8B5C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B43A13A0E998414F9DC4DFDB2B1B3F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353BB6-D296-49A0-A2D7-D46599F1EFBE}"/>
      </w:docPartPr>
      <w:docPartBody>
        <w:p w:rsidR="001C040B" w:rsidRDefault="00AF7FFE" w:rsidP="00AF7FFE">
          <w:pPr>
            <w:pStyle w:val="B43A13A0E998414F9DC4DFDB2B1B3F61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122600E87445218EB56695323F25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C060F4-89B5-4EDC-901D-D75221012B40}"/>
      </w:docPartPr>
      <w:docPartBody>
        <w:p w:rsidR="001C040B" w:rsidRDefault="00AF7FFE" w:rsidP="00AF7FFE">
          <w:pPr>
            <w:pStyle w:val="DE122600E87445218EB56695323F25E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2B336FD0594F4775833928BE05F7A7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724B5B-CB73-4BBC-A71C-00FF614888C7}"/>
      </w:docPartPr>
      <w:docPartBody>
        <w:p w:rsidR="001C040B" w:rsidRDefault="00AF7FFE" w:rsidP="00AF7FFE">
          <w:pPr>
            <w:pStyle w:val="2B336FD0594F4775833928BE05F7A7E7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E661E3AB3974C5EB7DBA69EA78CDD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ABB7ED-1EEC-49DD-AC7A-70D014B0690A}"/>
      </w:docPartPr>
      <w:docPartBody>
        <w:p w:rsidR="001C040B" w:rsidRDefault="00AF7FFE" w:rsidP="00AF7FFE">
          <w:pPr>
            <w:pStyle w:val="CE661E3AB3974C5EB7DBA69EA78CDD7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8749787989DA4D95998C430FF75115A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314978-498E-4875-AB26-023BC2ABD4FB}"/>
      </w:docPartPr>
      <w:docPartBody>
        <w:p w:rsidR="001C040B" w:rsidRDefault="00AF7FFE" w:rsidP="00AF7FFE">
          <w:pPr>
            <w:pStyle w:val="8749787989DA4D95998C430FF75115AB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BCB719551384B80A12CFAECAFED59D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640981-E989-4573-A64D-380090EB9ED0}"/>
      </w:docPartPr>
      <w:docPartBody>
        <w:p w:rsidR="001C040B" w:rsidRDefault="00AF7FFE" w:rsidP="00AF7FFE">
          <w:pPr>
            <w:pStyle w:val="ABCB719551384B80A12CFAECAFED59DB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81525C700EF14437898D990EE3C4B7C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69BAB3-FEFD-4AEB-A95D-B9708D1EC001}"/>
      </w:docPartPr>
      <w:docPartBody>
        <w:p w:rsidR="001C040B" w:rsidRDefault="00AF7FFE" w:rsidP="00AF7FFE">
          <w:pPr>
            <w:pStyle w:val="81525C700EF14437898D990EE3C4B7C0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613FA24312D4C87AF01E6C7E1D0114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2E62A9-2535-4325-A00B-B8175EB02AAC}"/>
      </w:docPartPr>
      <w:docPartBody>
        <w:p w:rsidR="001C040B" w:rsidRDefault="00AF7FFE" w:rsidP="00AF7FFE">
          <w:pPr>
            <w:pStyle w:val="A613FA24312D4C87AF01E6C7E1D0114A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1C60F97510D848B1B4BD9F9BCC72B5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8F6BA3-0CB4-4805-9B37-26DF879EDCBE}"/>
      </w:docPartPr>
      <w:docPartBody>
        <w:p w:rsidR="001C040B" w:rsidRDefault="00AF7FFE" w:rsidP="00AF7FFE">
          <w:pPr>
            <w:pStyle w:val="1C60F97510D848B1B4BD9F9BCC72B5F8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63FF2FBC0EC40388C99A0331E76FF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B56C162-9EFA-4128-901D-C2229993DC7E}"/>
      </w:docPartPr>
      <w:docPartBody>
        <w:p w:rsidR="001C040B" w:rsidRDefault="00AF7FFE" w:rsidP="00AF7FFE">
          <w:pPr>
            <w:pStyle w:val="563FF2FBC0EC40388C99A0331E76FF58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5FDE05BD79974AF5B1CC7F5CC7D048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7BDDAE2-AFF2-4D07-873B-71F61EDD4E94}"/>
      </w:docPartPr>
      <w:docPartBody>
        <w:p w:rsidR="001C040B" w:rsidRDefault="00AF7FFE" w:rsidP="00AF7FFE">
          <w:pPr>
            <w:pStyle w:val="5FDE05BD79974AF5B1CC7F5CC7D048EF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41DD105741C46E2BCBA291A148E60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FE31173-4A44-4102-B528-E33D1022F415}"/>
      </w:docPartPr>
      <w:docPartBody>
        <w:p w:rsidR="001C040B" w:rsidRDefault="00AF7FFE" w:rsidP="00AF7FFE">
          <w:pPr>
            <w:pStyle w:val="B41DD105741C46E2BCBA291A148E6040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A96B074922374645803B1E614B6BD1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A3CF05-B583-4815-A235-4A6607C3B351}"/>
      </w:docPartPr>
      <w:docPartBody>
        <w:p w:rsidR="001C040B" w:rsidRDefault="00AF7FFE" w:rsidP="00AF7FFE">
          <w:pPr>
            <w:pStyle w:val="A96B074922374645803B1E614B6BD19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AAA75069E754258828A56854198332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795428-DB4A-4D7A-AFF8-A1C196430A94}"/>
      </w:docPartPr>
      <w:docPartBody>
        <w:p w:rsidR="001C040B" w:rsidRDefault="00AF7FFE" w:rsidP="00AF7FFE">
          <w:pPr>
            <w:pStyle w:val="7AAA75069E754258828A56854198332D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D847915161B54F228384785295CF80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2E2943-B114-44B0-A7DE-BD3E53ED92DA}"/>
      </w:docPartPr>
      <w:docPartBody>
        <w:p w:rsidR="001C040B" w:rsidRDefault="00AF7FFE" w:rsidP="00AF7FFE">
          <w:pPr>
            <w:pStyle w:val="D847915161B54F228384785295CF8055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9E1552881D3430091227D4732FC13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6A1BCF-EBAD-4DAA-A42F-16F343028072}"/>
      </w:docPartPr>
      <w:docPartBody>
        <w:p w:rsidR="001C040B" w:rsidRDefault="00AF7FFE" w:rsidP="00AF7FFE">
          <w:pPr>
            <w:pStyle w:val="69E1552881D3430091227D4732FC138C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F03CD215C16146AB85A7190120A04B4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B3440B-DB99-4D45-92B2-469D7F52A589}"/>
      </w:docPartPr>
      <w:docPartBody>
        <w:p w:rsidR="001C040B" w:rsidRDefault="00AF7FFE" w:rsidP="00AF7FFE">
          <w:pPr>
            <w:pStyle w:val="F03CD215C16146AB85A7190120A04B4F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FAE12E8A422401298960A7402CCF6A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AB183A-38EA-426B-AA62-C6AA5D2D1B97}"/>
      </w:docPartPr>
      <w:docPartBody>
        <w:p w:rsidR="001C040B" w:rsidRDefault="00AF7FFE" w:rsidP="00AF7FFE">
          <w:pPr>
            <w:pStyle w:val="4FAE12E8A422401298960A7402CCF6A8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12BAA34B38F1403A9AF717F2D7CDC98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0876B9-BA8D-43BD-AC9A-4D8672E8A920}"/>
      </w:docPartPr>
      <w:docPartBody>
        <w:p w:rsidR="001C040B" w:rsidRDefault="00AF7FFE" w:rsidP="00AF7FFE">
          <w:pPr>
            <w:pStyle w:val="12BAA34B38F1403A9AF717F2D7CDC986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9CDBAD8379842E085598A6E258693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01B7F0-0CFA-465C-978D-E8424995EF8B}"/>
      </w:docPartPr>
      <w:docPartBody>
        <w:p w:rsidR="001C040B" w:rsidRDefault="00AF7FFE" w:rsidP="00AF7FFE">
          <w:pPr>
            <w:pStyle w:val="59CDBAD8379842E085598A6E258693F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A94D5213CC654781BB28EF43AED538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60AA38-B3EA-49D1-9CFF-E81F7AC6AEED}"/>
      </w:docPartPr>
      <w:docPartBody>
        <w:p w:rsidR="001C040B" w:rsidRDefault="00AF7FFE" w:rsidP="00AF7FFE">
          <w:pPr>
            <w:pStyle w:val="A94D5213CC654781BB28EF43AED5385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30983E6F94745D6AFA96F1C38E3CC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97D41B-DD1B-4E22-9264-0F6B79EBA949}"/>
      </w:docPartPr>
      <w:docPartBody>
        <w:p w:rsidR="001C040B" w:rsidRDefault="00AF7FFE" w:rsidP="00AF7FFE">
          <w:pPr>
            <w:pStyle w:val="230983E6F94745D6AFA96F1C38E3CC59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3D7CAAEAE98F460884D3660E56956D8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DDF305-01E8-4F78-8D48-41F126C468A5}"/>
      </w:docPartPr>
      <w:docPartBody>
        <w:p w:rsidR="001C040B" w:rsidRDefault="00AF7FFE" w:rsidP="00AF7FFE">
          <w:pPr>
            <w:pStyle w:val="3D7CAAEAE98F460884D3660E56956D8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7155C178EEE4885B29E55FADFCD2E7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CFE019-BC9D-4317-ABDD-2C94C89CE7D6}"/>
      </w:docPartPr>
      <w:docPartBody>
        <w:p w:rsidR="001C040B" w:rsidRDefault="00AF7FFE" w:rsidP="00AF7FFE">
          <w:pPr>
            <w:pStyle w:val="77155C178EEE4885B29E55FADFCD2E72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27CAD666F34448D0BF1A6585118CE6B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8C1E0A3-ED14-4218-AB59-CEC1414C03F1}"/>
      </w:docPartPr>
      <w:docPartBody>
        <w:p w:rsidR="001C040B" w:rsidRDefault="00AF7FFE" w:rsidP="00AF7FFE">
          <w:pPr>
            <w:pStyle w:val="27CAD666F34448D0BF1A6585118CE6B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08B46F72BD34C1CBDC65C91847211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9C6F9CD-8B48-44E2-BBB0-6E2B495B8040}"/>
      </w:docPartPr>
      <w:docPartBody>
        <w:p w:rsidR="001C040B" w:rsidRDefault="00AF7FFE" w:rsidP="00AF7FFE">
          <w:pPr>
            <w:pStyle w:val="608B46F72BD34C1CBDC65C91847211B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AC8371E727034A669F63830BD8465F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6FECAB-B823-41D9-8CEE-4BB1E2BA8C1B}"/>
      </w:docPartPr>
      <w:docPartBody>
        <w:p w:rsidR="001C040B" w:rsidRDefault="00AF7FFE" w:rsidP="00AF7FFE">
          <w:pPr>
            <w:pStyle w:val="AC8371E727034A669F63830BD8465FF4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1C2699FF8484C449BADFEAADED9C9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F924C1-A6D2-44C6-8C3A-DBCC7125783F}"/>
      </w:docPartPr>
      <w:docPartBody>
        <w:p w:rsidR="001C040B" w:rsidRDefault="00AF7FFE" w:rsidP="00AF7FFE">
          <w:pPr>
            <w:pStyle w:val="A1C2699FF8484C449BADFEAADED9C90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B8174491D6C441BF95C3C7991854CA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C4F0D01-4493-4238-9F89-AD0BFC65F4A2}"/>
      </w:docPartPr>
      <w:docPartBody>
        <w:p w:rsidR="001C040B" w:rsidRDefault="00AF7FFE" w:rsidP="00AF7FFE">
          <w:pPr>
            <w:pStyle w:val="B8174491D6C441BF95C3C7991854CA0C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E62A1884DD9416DB1E2B9E6D9CC6C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72D0769-3F6C-49C5-848D-CF7458A03DBE}"/>
      </w:docPartPr>
      <w:docPartBody>
        <w:p w:rsidR="001C040B" w:rsidRDefault="00AF7FFE" w:rsidP="00AF7FFE">
          <w:pPr>
            <w:pStyle w:val="0E62A1884DD9416DB1E2B9E6D9CC6C37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1AA2C471EED4478C8D449FB0FC2C4D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F086057-E8F3-43B3-8DFA-880113566293}"/>
      </w:docPartPr>
      <w:docPartBody>
        <w:p w:rsidR="00A110E2" w:rsidRDefault="001C040B" w:rsidP="001C040B">
          <w:pPr>
            <w:pStyle w:val="1AA2C471EED4478C8D449FB0FC2C4D70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DBA443ABE1049468C213BFD98426B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925130-4762-4A29-8159-E817BCC3BDBF}"/>
      </w:docPartPr>
      <w:docPartBody>
        <w:p w:rsidR="00A110E2" w:rsidRDefault="001C040B" w:rsidP="001C040B">
          <w:pPr>
            <w:pStyle w:val="EDBA443ABE1049468C213BFD98426B8D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F04030B7AC6342BB8331982C612BC7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828440-4F8E-46E9-8888-1AC3D3CA1899}"/>
      </w:docPartPr>
      <w:docPartBody>
        <w:p w:rsidR="00A110E2" w:rsidRDefault="001C040B" w:rsidP="001C040B">
          <w:pPr>
            <w:pStyle w:val="F04030B7AC6342BB8331982C612BC748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E09C15FF0CA9415987C09C916C7A1B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3C09BC-BF17-4289-8758-39D112AA39D0}"/>
      </w:docPartPr>
      <w:docPartBody>
        <w:p w:rsidR="00A110E2" w:rsidRDefault="001C040B" w:rsidP="001C040B">
          <w:pPr>
            <w:pStyle w:val="E09C15FF0CA9415987C09C916C7A1BEE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BD1E9ED46A5B4AFC9EF1805B7ABB4D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E8649F-E649-41A4-B2D9-C58A9909292A}"/>
      </w:docPartPr>
      <w:docPartBody>
        <w:p w:rsidR="00A110E2" w:rsidRDefault="001C040B" w:rsidP="001C040B">
          <w:pPr>
            <w:pStyle w:val="BD1E9ED46A5B4AFC9EF1805B7ABB4DFA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66929607FB54329ACE09593620E59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45C0A17-5CC3-4518-B348-DB24EE3C9192}"/>
      </w:docPartPr>
      <w:docPartBody>
        <w:p w:rsidR="00A110E2" w:rsidRDefault="001C040B" w:rsidP="001C040B">
          <w:pPr>
            <w:pStyle w:val="966929607FB54329ACE09593620E59BF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5517884CBFB54E8C8C1FD1BFD575539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8863DC8-355E-4AE6-B941-8AFD857A0F04}"/>
      </w:docPartPr>
      <w:docPartBody>
        <w:p w:rsidR="00A110E2" w:rsidRDefault="001C040B" w:rsidP="001C040B">
          <w:pPr>
            <w:pStyle w:val="5517884CBFB54E8C8C1FD1BFD5755397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53013F235BB485E950215BCEB7F08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F816B4-4E62-4DA6-9032-77430A97DDA6}"/>
      </w:docPartPr>
      <w:docPartBody>
        <w:p w:rsidR="00A110E2" w:rsidRDefault="001C040B" w:rsidP="001C040B">
          <w:pPr>
            <w:pStyle w:val="553013F235BB485E950215BCEB7F0888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  <w:docPart>
      <w:docPartPr>
        <w:name w:val="DB5A379AF59C4C5486B3689CEB0AC7C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E12C17C-F419-413C-B453-6E79D3F98FD7}"/>
      </w:docPartPr>
      <w:docPartBody>
        <w:p w:rsidR="00A110E2" w:rsidRDefault="001C040B" w:rsidP="001C040B">
          <w:pPr>
            <w:pStyle w:val="DB5A379AF59C4C5486B3689CEB0AC7C9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1C580C76996D4393A76F1A6B85B6AD8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EC1B0D-92DB-4B85-98FE-8B72FFEAAE06}"/>
      </w:docPartPr>
      <w:docPartBody>
        <w:p w:rsidR="00A110E2" w:rsidRDefault="001C040B" w:rsidP="001C040B">
          <w:pPr>
            <w:pStyle w:val="1C580C76996D4393A76F1A6B85B6AD8F"/>
          </w:pPr>
          <w:r w:rsidRPr="00072ACA">
            <w:rPr>
              <w:rStyle w:val="Tekstvantijdelijkeaanduiding"/>
            </w:rPr>
            <w:t>Kies een item.</w:t>
          </w:r>
        </w:p>
      </w:docPartBody>
    </w:docPart>
    <w:docPart>
      <w:docPartPr>
        <w:name w:val="FBFF72387ACA4222BBB99558424531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09F3BB-86BD-4EC1-9F5C-C55D416DC063}"/>
      </w:docPartPr>
      <w:docPartBody>
        <w:p w:rsidR="00A110E2" w:rsidRDefault="001C040B" w:rsidP="001C040B">
          <w:pPr>
            <w:pStyle w:val="FBFF72387ACA4222BBB99558424531C3"/>
          </w:pPr>
          <w:r w:rsidRPr="00072ACA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61C816ADEB544F8A4B3CEADCD50A3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BD9DED-E710-4CFE-B247-D8089017E8C3}"/>
      </w:docPartPr>
      <w:docPartBody>
        <w:p w:rsidR="00A110E2" w:rsidRDefault="001C040B" w:rsidP="001C040B">
          <w:pPr>
            <w:pStyle w:val="E61C816ADEB544F8A4B3CEADCD50A390"/>
          </w:pPr>
          <w:r>
            <w:rPr>
              <w:rStyle w:val="Tekstvantijdelijkeaanduiding"/>
            </w:rPr>
            <w:t xml:space="preserve">Klik </w:t>
          </w:r>
          <w:r w:rsidRPr="00072ACA">
            <w:rPr>
              <w:rStyle w:val="Tekstvantijdelijkeaanduiding"/>
            </w:rPr>
            <w:t>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64"/>
    <w:rsid w:val="001C040B"/>
    <w:rsid w:val="00A110E2"/>
    <w:rsid w:val="00AF7FFE"/>
    <w:rsid w:val="00B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C040B"/>
    <w:rPr>
      <w:color w:val="808080"/>
    </w:rPr>
  </w:style>
  <w:style w:type="paragraph" w:customStyle="1" w:styleId="109BEFE8BEF74655B7F8DB52A6C454D4">
    <w:name w:val="109BEFE8BEF74655B7F8DB52A6C454D4"/>
    <w:rsid w:val="00BE2C64"/>
  </w:style>
  <w:style w:type="paragraph" w:customStyle="1" w:styleId="4F768E16DFD9407EA1AC7450C4864A3E">
    <w:name w:val="4F768E16DFD9407EA1AC7450C4864A3E"/>
    <w:rsid w:val="00BE2C64"/>
  </w:style>
  <w:style w:type="paragraph" w:customStyle="1" w:styleId="1836F8B054654C478CF0D5D84A037B4F">
    <w:name w:val="1836F8B054654C478CF0D5D84A037B4F"/>
    <w:rsid w:val="00BE2C64"/>
  </w:style>
  <w:style w:type="paragraph" w:customStyle="1" w:styleId="60C363D238F44193B8DFA7100FF247CF">
    <w:name w:val="60C363D238F44193B8DFA7100FF247CF"/>
    <w:rsid w:val="00BE2C64"/>
  </w:style>
  <w:style w:type="paragraph" w:customStyle="1" w:styleId="95A8BC54BC734F5BB2F1E0CECF9249A1">
    <w:name w:val="95A8BC54BC734F5BB2F1E0CECF9249A1"/>
    <w:rsid w:val="00BE2C64"/>
  </w:style>
  <w:style w:type="paragraph" w:customStyle="1" w:styleId="590C2AED9C304D93B39B7221938584DB">
    <w:name w:val="590C2AED9C304D93B39B7221938584DB"/>
    <w:rsid w:val="00BE2C64"/>
  </w:style>
  <w:style w:type="paragraph" w:customStyle="1" w:styleId="16381585BA6C4D79925149C7CC759AFA">
    <w:name w:val="16381585BA6C4D79925149C7CC759AFA"/>
    <w:rsid w:val="00BE2C64"/>
  </w:style>
  <w:style w:type="paragraph" w:customStyle="1" w:styleId="CE846D8CF15F4B72AE26C940D1A1ACC1">
    <w:name w:val="CE846D8CF15F4B72AE26C940D1A1ACC1"/>
    <w:rsid w:val="00BE2C64"/>
  </w:style>
  <w:style w:type="paragraph" w:customStyle="1" w:styleId="06105CC233474F7C8241147AF59913DD">
    <w:name w:val="06105CC233474F7C8241147AF59913DD"/>
    <w:rsid w:val="00BE2C64"/>
  </w:style>
  <w:style w:type="paragraph" w:customStyle="1" w:styleId="3022ADFE179043CF9D06FDA6A5048932">
    <w:name w:val="3022ADFE179043CF9D06FDA6A5048932"/>
    <w:rsid w:val="00BE2C64"/>
  </w:style>
  <w:style w:type="paragraph" w:customStyle="1" w:styleId="62A846E3166445D4B9923C2032A9CB91">
    <w:name w:val="62A846E3166445D4B9923C2032A9CB91"/>
    <w:rsid w:val="00BE2C64"/>
  </w:style>
  <w:style w:type="paragraph" w:customStyle="1" w:styleId="303F3661BB4A44FB8949D0562423E1B5">
    <w:name w:val="303F3661BB4A44FB8949D0562423E1B5"/>
    <w:rsid w:val="00BE2C64"/>
  </w:style>
  <w:style w:type="paragraph" w:customStyle="1" w:styleId="5C352CF3D8BA4EAA8A01BDEE34D4C5DF">
    <w:name w:val="5C352CF3D8BA4EAA8A01BDEE34D4C5DF"/>
    <w:rsid w:val="00BE2C64"/>
  </w:style>
  <w:style w:type="paragraph" w:customStyle="1" w:styleId="2FE4664B8B3347298D4B616B48A16AA6">
    <w:name w:val="2FE4664B8B3347298D4B616B48A16AA6"/>
    <w:rsid w:val="00BE2C64"/>
  </w:style>
  <w:style w:type="paragraph" w:customStyle="1" w:styleId="10A3F2BCAEA344AB98A627481D015A0A">
    <w:name w:val="10A3F2BCAEA344AB98A627481D015A0A"/>
    <w:rsid w:val="00BE2C64"/>
  </w:style>
  <w:style w:type="paragraph" w:customStyle="1" w:styleId="5DEE18EB36384743A813D8BA16A54E56">
    <w:name w:val="5DEE18EB36384743A813D8BA16A54E56"/>
    <w:rsid w:val="00BE2C64"/>
  </w:style>
  <w:style w:type="paragraph" w:customStyle="1" w:styleId="D76A19DB64FF42269EA601C954015174">
    <w:name w:val="D76A19DB64FF42269EA601C954015174"/>
    <w:rsid w:val="00BE2C64"/>
  </w:style>
  <w:style w:type="paragraph" w:customStyle="1" w:styleId="62683E75BE67416CAB59DB2D409B34BD">
    <w:name w:val="62683E75BE67416CAB59DB2D409B34BD"/>
    <w:rsid w:val="00BE2C64"/>
  </w:style>
  <w:style w:type="paragraph" w:customStyle="1" w:styleId="C1C2CC15761E4049A3E027AA4B19F214">
    <w:name w:val="C1C2CC15761E4049A3E027AA4B19F214"/>
    <w:rsid w:val="00BE2C64"/>
  </w:style>
  <w:style w:type="paragraph" w:customStyle="1" w:styleId="764F3D045DDC459E8323A373BD7116A9">
    <w:name w:val="764F3D045DDC459E8323A373BD7116A9"/>
    <w:rsid w:val="00BE2C64"/>
  </w:style>
  <w:style w:type="paragraph" w:customStyle="1" w:styleId="15B658F6A4A54F25A44D6377FABBF6F8">
    <w:name w:val="15B658F6A4A54F25A44D6377FABBF6F8"/>
    <w:rsid w:val="00BE2C64"/>
  </w:style>
  <w:style w:type="paragraph" w:customStyle="1" w:styleId="185C91E016464AE0B18C09211A1DDB1F">
    <w:name w:val="185C91E016464AE0B18C09211A1DDB1F"/>
    <w:rsid w:val="00BE2C64"/>
  </w:style>
  <w:style w:type="paragraph" w:customStyle="1" w:styleId="9956B51BD706476897D20461273CC495">
    <w:name w:val="9956B51BD706476897D20461273CC495"/>
    <w:rsid w:val="00BE2C64"/>
  </w:style>
  <w:style w:type="paragraph" w:customStyle="1" w:styleId="5A6DA42973A941769DDC44B6DCC97581">
    <w:name w:val="5A6DA42973A941769DDC44B6DCC97581"/>
    <w:rsid w:val="00BE2C64"/>
  </w:style>
  <w:style w:type="paragraph" w:customStyle="1" w:styleId="FE481EC7BA114BB980D5B529C786DADB">
    <w:name w:val="FE481EC7BA114BB980D5B529C786DADB"/>
    <w:rsid w:val="00BE2C64"/>
  </w:style>
  <w:style w:type="paragraph" w:customStyle="1" w:styleId="F77FCD9425B840A8B51F863D841097A7">
    <w:name w:val="F77FCD9425B840A8B51F863D841097A7"/>
    <w:rsid w:val="00BE2C64"/>
  </w:style>
  <w:style w:type="paragraph" w:customStyle="1" w:styleId="FC5AF39C3058480E81F3173B756E01B9">
    <w:name w:val="FC5AF39C3058480E81F3173B756E01B9"/>
    <w:rsid w:val="00BE2C64"/>
  </w:style>
  <w:style w:type="paragraph" w:customStyle="1" w:styleId="26FB96907ED04E9E9E5B2228465786C5">
    <w:name w:val="26FB96907ED04E9E9E5B2228465786C5"/>
    <w:rsid w:val="00BE2C64"/>
  </w:style>
  <w:style w:type="paragraph" w:customStyle="1" w:styleId="A36004933C4C4E5BB7ECD1EDDFD9CB76">
    <w:name w:val="A36004933C4C4E5BB7ECD1EDDFD9CB76"/>
    <w:rsid w:val="00BE2C64"/>
  </w:style>
  <w:style w:type="paragraph" w:customStyle="1" w:styleId="347F65B9FD9C42F88B56BD09034AA041">
    <w:name w:val="347F65B9FD9C42F88B56BD09034AA041"/>
    <w:rsid w:val="00BE2C64"/>
  </w:style>
  <w:style w:type="paragraph" w:customStyle="1" w:styleId="545C8ECB88BE4F7ABB5CB53C0B389E4C">
    <w:name w:val="545C8ECB88BE4F7ABB5CB53C0B389E4C"/>
    <w:rsid w:val="00BE2C64"/>
  </w:style>
  <w:style w:type="paragraph" w:customStyle="1" w:styleId="E5882247E9874A8E9EDAC7B26C24A946">
    <w:name w:val="E5882247E9874A8E9EDAC7B26C24A946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E89DFCB5A2C4B13BD655FD44A7F1AA7">
    <w:name w:val="DE89DFCB5A2C4B13BD655FD44A7F1AA7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09BEFE8BEF74655B7F8DB52A6C454D41">
    <w:name w:val="109BEFE8BEF74655B7F8DB52A6C454D4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62683E75BE67416CAB59DB2D409B34BD1">
    <w:name w:val="62683E75BE67416CAB59DB2D409B34BD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F768E16DFD9407EA1AC7450C4864A3E1">
    <w:name w:val="4F768E16DFD9407EA1AC7450C4864A3E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C1C2CC15761E4049A3E027AA4B19F2141">
    <w:name w:val="C1C2CC15761E4049A3E027AA4B19F214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62A846E3166445D4B9923C2032A9CB911">
    <w:name w:val="62A846E3166445D4B9923C2032A9CB91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64F3D045DDC459E8323A373BD7116A91">
    <w:name w:val="764F3D045DDC459E8323A373BD7116A9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022ADFE179043CF9D06FDA6A50489321">
    <w:name w:val="3022ADFE179043CF9D06FDA6A5048932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5B658F6A4A54F25A44D6377FABBF6F81">
    <w:name w:val="15B658F6A4A54F25A44D6377FABBF6F8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03F3661BB4A44FB8949D0562423E1B51">
    <w:name w:val="303F3661BB4A44FB8949D0562423E1B5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85C91E016464AE0B18C09211A1DDB1F1">
    <w:name w:val="185C91E016464AE0B18C09211A1DDB1F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5C352CF3D8BA4EAA8A01BDEE34D4C5DF1">
    <w:name w:val="5C352CF3D8BA4EAA8A01BDEE34D4C5DF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956B51BD706476897D20461273CC4951">
    <w:name w:val="9956B51BD706476897D20461273CC495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2FE4664B8B3347298D4B616B48A16AA61">
    <w:name w:val="2FE4664B8B3347298D4B616B48A16AA6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5A6DA42973A941769DDC44B6DCC975811">
    <w:name w:val="5A6DA42973A941769DDC44B6DCC97581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0A3F2BCAEA344AB98A627481D015A0A1">
    <w:name w:val="10A3F2BCAEA344AB98A627481D015A0A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E481EC7BA114BB980D5B529C786DADB1">
    <w:name w:val="FE481EC7BA114BB980D5B529C786DADB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76A19DB64FF42269EA601C9540151741">
    <w:name w:val="D76A19DB64FF42269EA601C954015174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77FCD9425B840A8B51F863D841097A71">
    <w:name w:val="F77FCD9425B840A8B51F863D841097A7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C5AF39C3058480E81F3173B756E01B91">
    <w:name w:val="FC5AF39C3058480E81F3173B756E01B9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26FB96907ED04E9E9E5B2228465786C51">
    <w:name w:val="26FB96907ED04E9E9E5B2228465786C5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36004933C4C4E5BB7ECD1EDDFD9CB761">
    <w:name w:val="A36004933C4C4E5BB7ECD1EDDFD9CB76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47F65B9FD9C42F88B56BD09034AA0411">
    <w:name w:val="347F65B9FD9C42F88B56BD09034AA041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545C8ECB88BE4F7ABB5CB53C0B389E4C1">
    <w:name w:val="545C8ECB88BE4F7ABB5CB53C0B389E4C1"/>
    <w:rsid w:val="00BE2C6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647154E04CBC4FE5A1D269F89F651A19">
    <w:name w:val="647154E04CBC4FE5A1D269F89F651A19"/>
    <w:rsid w:val="00BE2C64"/>
  </w:style>
  <w:style w:type="paragraph" w:customStyle="1" w:styleId="667C3285D44243999E8EFA320A5274B4">
    <w:name w:val="667C3285D44243999E8EFA320A5274B4"/>
    <w:rsid w:val="00BE2C64"/>
  </w:style>
  <w:style w:type="paragraph" w:customStyle="1" w:styleId="A0509CBABE91408D8E1FAA20D6D94A78">
    <w:name w:val="A0509CBABE91408D8E1FAA20D6D94A78"/>
    <w:rsid w:val="00BE2C64"/>
  </w:style>
  <w:style w:type="paragraph" w:customStyle="1" w:styleId="3DF3C47913FA4E3F88EDD83B19A82FBB">
    <w:name w:val="3DF3C47913FA4E3F88EDD83B19A82FBB"/>
    <w:rsid w:val="00BE2C64"/>
  </w:style>
  <w:style w:type="paragraph" w:customStyle="1" w:styleId="C452D301CFBE4DF9A4537D19BAC6B53C">
    <w:name w:val="C452D301CFBE4DF9A4537D19BAC6B53C"/>
    <w:rsid w:val="00BE2C64"/>
  </w:style>
  <w:style w:type="paragraph" w:customStyle="1" w:styleId="8BD4A97C890346C49EE309930DF62AEA">
    <w:name w:val="8BD4A97C890346C49EE309930DF62AEA"/>
    <w:rsid w:val="00BE2C64"/>
  </w:style>
  <w:style w:type="paragraph" w:customStyle="1" w:styleId="329ABC8B9DC0401DAEB6F97B2978E02C">
    <w:name w:val="329ABC8B9DC0401DAEB6F97B2978E02C"/>
    <w:rsid w:val="00BE2C64"/>
  </w:style>
  <w:style w:type="paragraph" w:customStyle="1" w:styleId="90536F7EE0F840F8B23CC1FFE6EF15D9">
    <w:name w:val="90536F7EE0F840F8B23CC1FFE6EF15D9"/>
    <w:rsid w:val="00BE2C64"/>
  </w:style>
  <w:style w:type="paragraph" w:customStyle="1" w:styleId="7DA54D53A18A45E18BD80A9DE2D6C6A1">
    <w:name w:val="7DA54D53A18A45E18BD80A9DE2D6C6A1"/>
    <w:rsid w:val="00BE2C64"/>
  </w:style>
  <w:style w:type="paragraph" w:customStyle="1" w:styleId="82D02EFA5D5C4614BD227945399A4A84">
    <w:name w:val="82D02EFA5D5C4614BD227945399A4A84"/>
    <w:rsid w:val="00BE2C64"/>
  </w:style>
  <w:style w:type="paragraph" w:customStyle="1" w:styleId="7C8A70DB26874CA0B1C25EC7D9D07FDD">
    <w:name w:val="7C8A70DB26874CA0B1C25EC7D9D07FDD"/>
    <w:rsid w:val="00BE2C64"/>
  </w:style>
  <w:style w:type="paragraph" w:customStyle="1" w:styleId="246EDBE717164D8DAC8E751F7D752ABF">
    <w:name w:val="246EDBE717164D8DAC8E751F7D752ABF"/>
    <w:rsid w:val="00BE2C64"/>
  </w:style>
  <w:style w:type="paragraph" w:customStyle="1" w:styleId="AAF864F69D20496588FFCCADA698D97D">
    <w:name w:val="AAF864F69D20496588FFCCADA698D97D"/>
    <w:rsid w:val="00BE2C64"/>
  </w:style>
  <w:style w:type="paragraph" w:customStyle="1" w:styleId="CCBCD2C2D93A46B8A7C8C9FBB0DEF332">
    <w:name w:val="CCBCD2C2D93A46B8A7C8C9FBB0DEF332"/>
    <w:rsid w:val="00BE2C64"/>
  </w:style>
  <w:style w:type="paragraph" w:customStyle="1" w:styleId="71C5145A37FA43749A83FE5845AA56B0">
    <w:name w:val="71C5145A37FA43749A83FE5845AA56B0"/>
    <w:rsid w:val="00BE2C64"/>
  </w:style>
  <w:style w:type="paragraph" w:customStyle="1" w:styleId="06E9EDCB364C44B48FB389033EE6C3F6">
    <w:name w:val="06E9EDCB364C44B48FB389033EE6C3F6"/>
    <w:rsid w:val="00BE2C64"/>
  </w:style>
  <w:style w:type="paragraph" w:customStyle="1" w:styleId="F71EEC7F830C47FBB01DD9146B5DB1E9">
    <w:name w:val="F71EEC7F830C47FBB01DD9146B5DB1E9"/>
    <w:rsid w:val="00BE2C64"/>
  </w:style>
  <w:style w:type="paragraph" w:customStyle="1" w:styleId="8DD3A7BDDF2445FBA6BA1F2C1E834872">
    <w:name w:val="8DD3A7BDDF2445FBA6BA1F2C1E834872"/>
    <w:rsid w:val="00BE2C64"/>
  </w:style>
  <w:style w:type="paragraph" w:customStyle="1" w:styleId="89DC49A99A924F51B43F30D9A913737C">
    <w:name w:val="89DC49A99A924F51B43F30D9A913737C"/>
    <w:rsid w:val="00BE2C64"/>
  </w:style>
  <w:style w:type="paragraph" w:customStyle="1" w:styleId="E60164E61A6C447CA808DE3620D41645">
    <w:name w:val="E60164E61A6C447CA808DE3620D41645"/>
    <w:rsid w:val="00BE2C64"/>
  </w:style>
  <w:style w:type="paragraph" w:customStyle="1" w:styleId="A2AD736C055A4A5A9045E0BE19C239B0">
    <w:name w:val="A2AD736C055A4A5A9045E0BE19C239B0"/>
    <w:rsid w:val="00BE2C64"/>
  </w:style>
  <w:style w:type="paragraph" w:customStyle="1" w:styleId="7E93F23CFF464CDABB04A6CD7A2BA616">
    <w:name w:val="7E93F23CFF464CDABB04A6CD7A2BA616"/>
    <w:rsid w:val="00BE2C64"/>
  </w:style>
  <w:style w:type="paragraph" w:customStyle="1" w:styleId="C7C4CA6E4AF34F5CAEA324E4779D94C7">
    <w:name w:val="C7C4CA6E4AF34F5CAEA324E4779D94C7"/>
    <w:rsid w:val="00BE2C64"/>
  </w:style>
  <w:style w:type="paragraph" w:customStyle="1" w:styleId="F4EBAB515A1146E8AAC31497D1EAC470">
    <w:name w:val="F4EBAB515A1146E8AAC31497D1EAC470"/>
    <w:rsid w:val="00BE2C64"/>
  </w:style>
  <w:style w:type="paragraph" w:customStyle="1" w:styleId="6664CA034398411498E7DB21D560F6AA">
    <w:name w:val="6664CA034398411498E7DB21D560F6AA"/>
    <w:rsid w:val="00BE2C64"/>
  </w:style>
  <w:style w:type="paragraph" w:customStyle="1" w:styleId="2FFB327EC30742A5B3C71946B9E41413">
    <w:name w:val="2FFB327EC30742A5B3C71946B9E41413"/>
    <w:rsid w:val="00BE2C64"/>
  </w:style>
  <w:style w:type="paragraph" w:customStyle="1" w:styleId="68F47B1ACE2946DAAE97B5B7AF7C1713">
    <w:name w:val="68F47B1ACE2946DAAE97B5B7AF7C1713"/>
    <w:rsid w:val="00BE2C64"/>
  </w:style>
  <w:style w:type="paragraph" w:customStyle="1" w:styleId="61C0A605696E428592A9D3DDFC3DA663">
    <w:name w:val="61C0A605696E428592A9D3DDFC3DA663"/>
    <w:rsid w:val="00BE2C64"/>
  </w:style>
  <w:style w:type="paragraph" w:customStyle="1" w:styleId="68D77C0567064CC78A1EA4E6A48CEB5F">
    <w:name w:val="68D77C0567064CC78A1EA4E6A48CEB5F"/>
    <w:rsid w:val="00BE2C64"/>
  </w:style>
  <w:style w:type="paragraph" w:customStyle="1" w:styleId="136CAF97E3E34B3F9A0FF18B3CA2C490">
    <w:name w:val="136CAF97E3E34B3F9A0FF18B3CA2C490"/>
    <w:rsid w:val="00BE2C64"/>
  </w:style>
  <w:style w:type="paragraph" w:customStyle="1" w:styleId="A8B058007A1A4C0986EB014F0DC1AF84">
    <w:name w:val="A8B058007A1A4C0986EB014F0DC1AF84"/>
    <w:rsid w:val="00BE2C64"/>
  </w:style>
  <w:style w:type="paragraph" w:customStyle="1" w:styleId="90254987B6A44ADD9F856D5D413BA27D">
    <w:name w:val="90254987B6A44ADD9F856D5D413BA27D"/>
    <w:rsid w:val="00BE2C64"/>
  </w:style>
  <w:style w:type="paragraph" w:customStyle="1" w:styleId="B35BA61BE92B4AA692633B9D51CACDB8">
    <w:name w:val="B35BA61BE92B4AA692633B9D51CACDB8"/>
    <w:rsid w:val="00BE2C64"/>
  </w:style>
  <w:style w:type="paragraph" w:customStyle="1" w:styleId="DE127C902E5B4446B05008AC8C8D3387">
    <w:name w:val="DE127C902E5B4446B05008AC8C8D3387"/>
    <w:rsid w:val="00BE2C64"/>
  </w:style>
  <w:style w:type="paragraph" w:customStyle="1" w:styleId="154AE1060C8C4AA8B0181B88BDEFCC36">
    <w:name w:val="154AE1060C8C4AA8B0181B88BDEFCC36"/>
    <w:rsid w:val="00BE2C64"/>
  </w:style>
  <w:style w:type="paragraph" w:customStyle="1" w:styleId="8B8CF71C038349498C82CE8B4FB3949F">
    <w:name w:val="8B8CF71C038349498C82CE8B4FB3949F"/>
    <w:rsid w:val="00BE2C64"/>
  </w:style>
  <w:style w:type="paragraph" w:customStyle="1" w:styleId="51C43F77CE354556B287970D7D3C7AFC">
    <w:name w:val="51C43F77CE354556B287970D7D3C7AFC"/>
    <w:rsid w:val="00BE2C64"/>
  </w:style>
  <w:style w:type="paragraph" w:customStyle="1" w:styleId="2AA5EDD0ACA744E6A235C6CACA1F2176">
    <w:name w:val="2AA5EDD0ACA744E6A235C6CACA1F2176"/>
    <w:rsid w:val="00BE2C64"/>
  </w:style>
  <w:style w:type="paragraph" w:customStyle="1" w:styleId="5E45069A54C54383B45CAFF4B332058B">
    <w:name w:val="5E45069A54C54383B45CAFF4B332058B"/>
    <w:rsid w:val="00BE2C64"/>
  </w:style>
  <w:style w:type="paragraph" w:customStyle="1" w:styleId="285C8264D3924F5E823B67AB667A2E7B">
    <w:name w:val="285C8264D3924F5E823B67AB667A2E7B"/>
    <w:rsid w:val="00BE2C64"/>
  </w:style>
  <w:style w:type="paragraph" w:customStyle="1" w:styleId="CBB9C249093B44D3901552DEF71D91A3">
    <w:name w:val="CBB9C249093B44D3901552DEF71D91A3"/>
    <w:rsid w:val="00BE2C64"/>
  </w:style>
  <w:style w:type="paragraph" w:customStyle="1" w:styleId="8907007F4DB244D4B4012F59A887C743">
    <w:name w:val="8907007F4DB244D4B4012F59A887C743"/>
    <w:rsid w:val="00BE2C64"/>
  </w:style>
  <w:style w:type="paragraph" w:customStyle="1" w:styleId="321EE44C73D94827B2C952B8219F1344">
    <w:name w:val="321EE44C73D94827B2C952B8219F1344"/>
    <w:rsid w:val="00BE2C64"/>
  </w:style>
  <w:style w:type="paragraph" w:customStyle="1" w:styleId="F0905D74508941C0B80E2FAA6ED5D71E">
    <w:name w:val="F0905D74508941C0B80E2FAA6ED5D71E"/>
    <w:rsid w:val="00BE2C64"/>
  </w:style>
  <w:style w:type="paragraph" w:customStyle="1" w:styleId="8FC24B3E02BC48558EB1D862E15005B7">
    <w:name w:val="8FC24B3E02BC48558EB1D862E15005B7"/>
    <w:rsid w:val="00BE2C64"/>
  </w:style>
  <w:style w:type="paragraph" w:customStyle="1" w:styleId="E150F3A0BF9743FBA1E0AB5A04110FFD">
    <w:name w:val="E150F3A0BF9743FBA1E0AB5A04110FFD"/>
    <w:rsid w:val="00BE2C64"/>
  </w:style>
  <w:style w:type="paragraph" w:customStyle="1" w:styleId="A1D4F996052346EFAB5A1BDE8B99C904">
    <w:name w:val="A1D4F996052346EFAB5A1BDE8B99C904"/>
    <w:rsid w:val="00BE2C64"/>
  </w:style>
  <w:style w:type="paragraph" w:customStyle="1" w:styleId="A73B6C43077A4BF087ECE4E4AB33FB8C">
    <w:name w:val="A73B6C43077A4BF087ECE4E4AB33FB8C"/>
    <w:rsid w:val="00BE2C64"/>
  </w:style>
  <w:style w:type="paragraph" w:customStyle="1" w:styleId="7252B8EF344648C1A503A59CD984CC17">
    <w:name w:val="7252B8EF344648C1A503A59CD984CC17"/>
    <w:rsid w:val="00BE2C64"/>
  </w:style>
  <w:style w:type="paragraph" w:customStyle="1" w:styleId="3394CBC18B4D44FC95FD79D6E229D600">
    <w:name w:val="3394CBC18B4D44FC95FD79D6E229D600"/>
    <w:rsid w:val="00BE2C64"/>
  </w:style>
  <w:style w:type="paragraph" w:customStyle="1" w:styleId="323E130E151D442A81A320B6FEEC42CF">
    <w:name w:val="323E130E151D442A81A320B6FEEC42CF"/>
    <w:rsid w:val="00BE2C64"/>
  </w:style>
  <w:style w:type="paragraph" w:customStyle="1" w:styleId="A405A65822AF49AEBC83B35B5253499F">
    <w:name w:val="A405A65822AF49AEBC83B35B5253499F"/>
    <w:rsid w:val="00BE2C64"/>
  </w:style>
  <w:style w:type="paragraph" w:customStyle="1" w:styleId="712BBB1E6FEA444F952D6EFD72F4A6C5">
    <w:name w:val="712BBB1E6FEA444F952D6EFD72F4A6C5"/>
    <w:rsid w:val="00BE2C64"/>
  </w:style>
  <w:style w:type="paragraph" w:customStyle="1" w:styleId="C29E64694BE140758827F493C2754DA8">
    <w:name w:val="C29E64694BE140758827F493C2754DA8"/>
    <w:rsid w:val="00BE2C64"/>
  </w:style>
  <w:style w:type="paragraph" w:customStyle="1" w:styleId="C9EE627D8B0D43659848DD07FB587538">
    <w:name w:val="C9EE627D8B0D43659848DD07FB587538"/>
    <w:rsid w:val="00BE2C64"/>
  </w:style>
  <w:style w:type="paragraph" w:customStyle="1" w:styleId="B02A41ADCDE84B99909B0E7E6693E57E">
    <w:name w:val="B02A41ADCDE84B99909B0E7E6693E57E"/>
    <w:rsid w:val="00BE2C64"/>
  </w:style>
  <w:style w:type="paragraph" w:customStyle="1" w:styleId="B10D0A9D59924C7DBA3034F3DD6047C3">
    <w:name w:val="B10D0A9D59924C7DBA3034F3DD6047C3"/>
    <w:rsid w:val="00BE2C64"/>
  </w:style>
  <w:style w:type="paragraph" w:customStyle="1" w:styleId="DADF9F6EFEA9417E9825A4BF003AFE53">
    <w:name w:val="DADF9F6EFEA9417E9825A4BF003AFE53"/>
    <w:rsid w:val="00BE2C64"/>
  </w:style>
  <w:style w:type="paragraph" w:customStyle="1" w:styleId="C8C92F3AA1D743008903369D8260FB0C">
    <w:name w:val="C8C92F3AA1D743008903369D8260FB0C"/>
    <w:rsid w:val="00BE2C64"/>
  </w:style>
  <w:style w:type="paragraph" w:customStyle="1" w:styleId="F93E65D2CF234CB984D7F84A02874F12">
    <w:name w:val="F93E65D2CF234CB984D7F84A02874F12"/>
    <w:rsid w:val="00BE2C64"/>
  </w:style>
  <w:style w:type="paragraph" w:customStyle="1" w:styleId="7C0B475AE70B491BBB85624699EEEAC9">
    <w:name w:val="7C0B475AE70B491BBB85624699EEEAC9"/>
    <w:rsid w:val="00BE2C64"/>
  </w:style>
  <w:style w:type="paragraph" w:customStyle="1" w:styleId="20390AE8263A4099BD654D85904C7427">
    <w:name w:val="20390AE8263A4099BD654D85904C7427"/>
    <w:rsid w:val="00BE2C64"/>
  </w:style>
  <w:style w:type="paragraph" w:customStyle="1" w:styleId="CF058B414DDA482998D1CA47FA2F3730">
    <w:name w:val="CF058B414DDA482998D1CA47FA2F3730"/>
    <w:rsid w:val="00BE2C64"/>
  </w:style>
  <w:style w:type="paragraph" w:customStyle="1" w:styleId="9F063DF5B6E940338BF7A0F6C54F7959">
    <w:name w:val="9F063DF5B6E940338BF7A0F6C54F7959"/>
    <w:rsid w:val="00BE2C64"/>
  </w:style>
  <w:style w:type="paragraph" w:customStyle="1" w:styleId="B73A73947A6E41DD81E33C5B5E7FFD63">
    <w:name w:val="B73A73947A6E41DD81E33C5B5E7FFD63"/>
    <w:rsid w:val="00BE2C64"/>
  </w:style>
  <w:style w:type="paragraph" w:customStyle="1" w:styleId="FD74873322D440E2A969D9AF40A2D4D8">
    <w:name w:val="FD74873322D440E2A969D9AF40A2D4D8"/>
    <w:rsid w:val="00BE2C64"/>
  </w:style>
  <w:style w:type="paragraph" w:customStyle="1" w:styleId="D4B9C39F3A2E460381BD5726796B34C9">
    <w:name w:val="D4B9C39F3A2E460381BD5726796B34C9"/>
    <w:rsid w:val="00BE2C64"/>
  </w:style>
  <w:style w:type="paragraph" w:customStyle="1" w:styleId="EBC49BB7A47B4B879E20483B499E6D65">
    <w:name w:val="EBC49BB7A47B4B879E20483B499E6D65"/>
    <w:rsid w:val="00BE2C64"/>
  </w:style>
  <w:style w:type="paragraph" w:customStyle="1" w:styleId="0B8850438C5B4AFEAC14BA235863F771">
    <w:name w:val="0B8850438C5B4AFEAC14BA235863F771"/>
    <w:rsid w:val="00BE2C64"/>
  </w:style>
  <w:style w:type="paragraph" w:customStyle="1" w:styleId="A1742931945F4B23969175AE23D38881">
    <w:name w:val="A1742931945F4B23969175AE23D38881"/>
    <w:rsid w:val="00BE2C64"/>
  </w:style>
  <w:style w:type="paragraph" w:customStyle="1" w:styleId="29300402C44A473D85EAA7B5EED89B38">
    <w:name w:val="29300402C44A473D85EAA7B5EED89B38"/>
    <w:rsid w:val="00BE2C64"/>
  </w:style>
  <w:style w:type="paragraph" w:customStyle="1" w:styleId="2CBC7DCC437E4659B7FF841CC22D57EB">
    <w:name w:val="2CBC7DCC437E4659B7FF841CC22D57EB"/>
    <w:rsid w:val="00BE2C64"/>
  </w:style>
  <w:style w:type="paragraph" w:customStyle="1" w:styleId="98AC0824DF1B4D1C9098FE6645F11055">
    <w:name w:val="98AC0824DF1B4D1C9098FE6645F11055"/>
    <w:rsid w:val="00BE2C64"/>
  </w:style>
  <w:style w:type="paragraph" w:customStyle="1" w:styleId="F8CB810C1E2B488F9AE6D8509D1F6E2D">
    <w:name w:val="F8CB810C1E2B488F9AE6D8509D1F6E2D"/>
    <w:rsid w:val="00BE2C64"/>
  </w:style>
  <w:style w:type="paragraph" w:customStyle="1" w:styleId="5791D0669C4543319F8F0234E24E1EFB">
    <w:name w:val="5791D0669C4543319F8F0234E24E1EFB"/>
    <w:rsid w:val="00BE2C64"/>
  </w:style>
  <w:style w:type="paragraph" w:customStyle="1" w:styleId="FF7A6656D9414ECD963F25C5B25EAD49">
    <w:name w:val="FF7A6656D9414ECD963F25C5B25EAD49"/>
    <w:rsid w:val="00BE2C64"/>
  </w:style>
  <w:style w:type="paragraph" w:customStyle="1" w:styleId="BB7AAAD0C9A748D585222D7EFFDA6F24">
    <w:name w:val="BB7AAAD0C9A748D585222D7EFFDA6F24"/>
    <w:rsid w:val="00BE2C64"/>
  </w:style>
  <w:style w:type="paragraph" w:customStyle="1" w:styleId="3AAF6747348D479496DF234E9A246E77">
    <w:name w:val="3AAF6747348D479496DF234E9A246E77"/>
    <w:rsid w:val="00BE2C64"/>
  </w:style>
  <w:style w:type="paragraph" w:customStyle="1" w:styleId="2B2191A09C9348F0B6F296059DA70FDE">
    <w:name w:val="2B2191A09C9348F0B6F296059DA70FDE"/>
    <w:rsid w:val="00BE2C64"/>
  </w:style>
  <w:style w:type="paragraph" w:customStyle="1" w:styleId="4136029FA8564DAD93447C12203585BF">
    <w:name w:val="4136029FA8564DAD93447C12203585BF"/>
    <w:rsid w:val="00BE2C64"/>
  </w:style>
  <w:style w:type="paragraph" w:customStyle="1" w:styleId="2884DC8CB50C4514871CA28A5F74D5F0">
    <w:name w:val="2884DC8CB50C4514871CA28A5F74D5F0"/>
    <w:rsid w:val="00BE2C64"/>
  </w:style>
  <w:style w:type="paragraph" w:customStyle="1" w:styleId="30227E10B997478EAD6C9CACFE1FA146">
    <w:name w:val="30227E10B997478EAD6C9CACFE1FA146"/>
    <w:rsid w:val="00BE2C64"/>
  </w:style>
  <w:style w:type="paragraph" w:customStyle="1" w:styleId="5A9201D75A4847C392EF703C6A30D1BB">
    <w:name w:val="5A9201D75A4847C392EF703C6A30D1BB"/>
    <w:rsid w:val="00BE2C64"/>
  </w:style>
  <w:style w:type="paragraph" w:customStyle="1" w:styleId="751BFB0879424B3E93E1DB93765E11AA">
    <w:name w:val="751BFB0879424B3E93E1DB93765E11AA"/>
    <w:rsid w:val="00BE2C64"/>
  </w:style>
  <w:style w:type="paragraph" w:customStyle="1" w:styleId="1C00B980F73A478EBBB4FBC05CC307CA">
    <w:name w:val="1C00B980F73A478EBBB4FBC05CC307CA"/>
    <w:rsid w:val="00BE2C64"/>
  </w:style>
  <w:style w:type="paragraph" w:customStyle="1" w:styleId="447ED1E5634C4BB588BD587AEE83E7C3">
    <w:name w:val="447ED1E5634C4BB588BD587AEE83E7C3"/>
    <w:rsid w:val="00BE2C64"/>
  </w:style>
  <w:style w:type="paragraph" w:customStyle="1" w:styleId="6AA668607FBA481687E70C3184CDA457">
    <w:name w:val="6AA668607FBA481687E70C3184CDA457"/>
    <w:rsid w:val="00BE2C64"/>
  </w:style>
  <w:style w:type="paragraph" w:customStyle="1" w:styleId="847F5B69448841E38B95AFCE294522D0">
    <w:name w:val="847F5B69448841E38B95AFCE294522D0"/>
    <w:rsid w:val="00BE2C64"/>
  </w:style>
  <w:style w:type="paragraph" w:customStyle="1" w:styleId="35F89EC07DEC4CCFA21934FD768BEF33">
    <w:name w:val="35F89EC07DEC4CCFA21934FD768BEF33"/>
    <w:rsid w:val="00BE2C64"/>
  </w:style>
  <w:style w:type="paragraph" w:customStyle="1" w:styleId="1771C5C37C604AD2886CA87DC76A446F">
    <w:name w:val="1771C5C37C604AD2886CA87DC76A446F"/>
    <w:rsid w:val="00BE2C64"/>
  </w:style>
  <w:style w:type="paragraph" w:customStyle="1" w:styleId="D51351F98E2142589DE51EF1AC15A6E5">
    <w:name w:val="D51351F98E2142589DE51EF1AC15A6E5"/>
    <w:rsid w:val="00BE2C64"/>
  </w:style>
  <w:style w:type="paragraph" w:customStyle="1" w:styleId="4EE54580C3C646AD9627D3F085513351">
    <w:name w:val="4EE54580C3C646AD9627D3F085513351"/>
    <w:rsid w:val="00BE2C64"/>
  </w:style>
  <w:style w:type="paragraph" w:customStyle="1" w:styleId="4F5ACDD05C1A4C7FA5A53EA3E5844992">
    <w:name w:val="4F5ACDD05C1A4C7FA5A53EA3E5844992"/>
    <w:rsid w:val="00BE2C64"/>
  </w:style>
  <w:style w:type="paragraph" w:customStyle="1" w:styleId="A9843C139A5C4F06BEBFCF8172EFCED4">
    <w:name w:val="A9843C139A5C4F06BEBFCF8172EFCED4"/>
    <w:rsid w:val="00BE2C64"/>
  </w:style>
  <w:style w:type="paragraph" w:customStyle="1" w:styleId="C7730FD603044ECEACAF01CBBD19A959">
    <w:name w:val="C7730FD603044ECEACAF01CBBD19A959"/>
    <w:rsid w:val="00BE2C64"/>
  </w:style>
  <w:style w:type="paragraph" w:customStyle="1" w:styleId="8503B4B515904281BB0E93F63D98C06E">
    <w:name w:val="8503B4B515904281BB0E93F63D98C06E"/>
    <w:rsid w:val="00BE2C64"/>
  </w:style>
  <w:style w:type="paragraph" w:customStyle="1" w:styleId="1E6D545FE0464788B5EA88C7C1ACAB3B">
    <w:name w:val="1E6D545FE0464788B5EA88C7C1ACAB3B"/>
    <w:rsid w:val="00BE2C64"/>
  </w:style>
  <w:style w:type="paragraph" w:customStyle="1" w:styleId="78351E3A0A764F57BB3F2C52687C5A71">
    <w:name w:val="78351E3A0A764F57BB3F2C52687C5A71"/>
    <w:rsid w:val="00BE2C64"/>
  </w:style>
  <w:style w:type="paragraph" w:customStyle="1" w:styleId="AFE82D86614845CD8B98D5C6FE94A470">
    <w:name w:val="AFE82D86614845CD8B98D5C6FE94A470"/>
    <w:rsid w:val="00BE2C64"/>
  </w:style>
  <w:style w:type="paragraph" w:customStyle="1" w:styleId="7C6246C092204F0FBA63D24D840FFAED">
    <w:name w:val="7C6246C092204F0FBA63D24D840FFAED"/>
    <w:rsid w:val="00BE2C64"/>
  </w:style>
  <w:style w:type="paragraph" w:customStyle="1" w:styleId="499A09C1C6F042EEA19E3C8A86923626">
    <w:name w:val="499A09C1C6F042EEA19E3C8A86923626"/>
    <w:rsid w:val="00BE2C64"/>
  </w:style>
  <w:style w:type="paragraph" w:customStyle="1" w:styleId="752F9CDC405545BEBE73922E5366137D">
    <w:name w:val="752F9CDC405545BEBE73922E5366137D"/>
    <w:rsid w:val="00BE2C64"/>
  </w:style>
  <w:style w:type="paragraph" w:customStyle="1" w:styleId="186323C02A0043B19A4EE0D35A00F9D8">
    <w:name w:val="186323C02A0043B19A4EE0D35A00F9D8"/>
    <w:rsid w:val="00BE2C64"/>
  </w:style>
  <w:style w:type="paragraph" w:customStyle="1" w:styleId="A322B5FF7CB5424DA892BC5ADA533F22">
    <w:name w:val="A322B5FF7CB5424DA892BC5ADA533F22"/>
    <w:rsid w:val="00BE2C64"/>
  </w:style>
  <w:style w:type="paragraph" w:customStyle="1" w:styleId="D52EC8B9A8F1479FB9C6924592358A45">
    <w:name w:val="D52EC8B9A8F1479FB9C6924592358A45"/>
    <w:rsid w:val="00BE2C64"/>
  </w:style>
  <w:style w:type="paragraph" w:customStyle="1" w:styleId="473F7042467248928AD2A97C4AD663A2">
    <w:name w:val="473F7042467248928AD2A97C4AD663A2"/>
    <w:rsid w:val="00BE2C64"/>
  </w:style>
  <w:style w:type="paragraph" w:customStyle="1" w:styleId="1760B80A4534470DA8FF6193EDAFD3E7">
    <w:name w:val="1760B80A4534470DA8FF6193EDAFD3E7"/>
    <w:rsid w:val="00BE2C64"/>
  </w:style>
  <w:style w:type="paragraph" w:customStyle="1" w:styleId="AC4C7CD21E9C48C59098E997D7444699">
    <w:name w:val="AC4C7CD21E9C48C59098E997D7444699"/>
    <w:rsid w:val="00BE2C64"/>
  </w:style>
  <w:style w:type="paragraph" w:customStyle="1" w:styleId="2BD68EBF199A4BE1803C1BDCB604948C">
    <w:name w:val="2BD68EBF199A4BE1803C1BDCB604948C"/>
    <w:rsid w:val="00BE2C64"/>
  </w:style>
  <w:style w:type="paragraph" w:customStyle="1" w:styleId="B41D8671E9F04165A194F3426D49C36C">
    <w:name w:val="B41D8671E9F04165A194F3426D49C36C"/>
    <w:rsid w:val="00BE2C64"/>
  </w:style>
  <w:style w:type="paragraph" w:customStyle="1" w:styleId="F81E852F3B5744CEB9589978274DB3DE">
    <w:name w:val="F81E852F3B5744CEB9589978274DB3DE"/>
    <w:rsid w:val="00BE2C64"/>
  </w:style>
  <w:style w:type="paragraph" w:customStyle="1" w:styleId="387C7DE9FFEB49DA9F58F5267BF2DAEF">
    <w:name w:val="387C7DE9FFEB49DA9F58F5267BF2DAEF"/>
    <w:rsid w:val="00BE2C64"/>
  </w:style>
  <w:style w:type="paragraph" w:customStyle="1" w:styleId="320231A2954B446F8DB936B5792E85AF">
    <w:name w:val="320231A2954B446F8DB936B5792E85AF"/>
    <w:rsid w:val="00BE2C64"/>
  </w:style>
  <w:style w:type="paragraph" w:customStyle="1" w:styleId="94E2E8E533E040EF87FAE315202C79DC">
    <w:name w:val="94E2E8E533E040EF87FAE315202C79DC"/>
    <w:rsid w:val="00BE2C64"/>
  </w:style>
  <w:style w:type="paragraph" w:customStyle="1" w:styleId="E4668916628D4D879EC91C007A077C93">
    <w:name w:val="E4668916628D4D879EC91C007A077C93"/>
    <w:rsid w:val="00BE2C64"/>
  </w:style>
  <w:style w:type="paragraph" w:customStyle="1" w:styleId="46016B5812524803AA8C9A1A8D275437">
    <w:name w:val="46016B5812524803AA8C9A1A8D275437"/>
    <w:rsid w:val="00BE2C64"/>
  </w:style>
  <w:style w:type="paragraph" w:customStyle="1" w:styleId="3950667C187B46DCAB13F544A3153648">
    <w:name w:val="3950667C187B46DCAB13F544A3153648"/>
    <w:rsid w:val="00BE2C64"/>
  </w:style>
  <w:style w:type="paragraph" w:customStyle="1" w:styleId="5DFB6EC408B34D06867A1920164F2D77">
    <w:name w:val="5DFB6EC408B34D06867A1920164F2D77"/>
    <w:rsid w:val="00BE2C64"/>
  </w:style>
  <w:style w:type="paragraph" w:customStyle="1" w:styleId="00D29484F18C4A2A9BA5C0C86794108A">
    <w:name w:val="00D29484F18C4A2A9BA5C0C86794108A"/>
    <w:rsid w:val="00BE2C64"/>
  </w:style>
  <w:style w:type="paragraph" w:customStyle="1" w:styleId="74FA583F40E04659812B6B35F27A652D">
    <w:name w:val="74FA583F40E04659812B6B35F27A652D"/>
    <w:rsid w:val="00BE2C64"/>
  </w:style>
  <w:style w:type="paragraph" w:customStyle="1" w:styleId="113136D6F5F640E6B35B7EDB3A023748">
    <w:name w:val="113136D6F5F640E6B35B7EDB3A023748"/>
    <w:rsid w:val="00BE2C64"/>
  </w:style>
  <w:style w:type="paragraph" w:customStyle="1" w:styleId="4A4FCE9EC2434B3C8E0044D697B29D34">
    <w:name w:val="4A4FCE9EC2434B3C8E0044D697B29D34"/>
    <w:rsid w:val="00BE2C64"/>
  </w:style>
  <w:style w:type="paragraph" w:customStyle="1" w:styleId="29C5C946BA9C46B6903EC070704042F8">
    <w:name w:val="29C5C946BA9C46B6903EC070704042F8"/>
    <w:rsid w:val="00BE2C64"/>
  </w:style>
  <w:style w:type="paragraph" w:customStyle="1" w:styleId="4EEDAA4ABF3F4E7C8A9D281663EA06CD">
    <w:name w:val="4EEDAA4ABF3F4E7C8A9D281663EA06CD"/>
    <w:rsid w:val="00BE2C64"/>
  </w:style>
  <w:style w:type="paragraph" w:customStyle="1" w:styleId="9442ABF1826345AC9CD740A439AD3EF2">
    <w:name w:val="9442ABF1826345AC9CD740A439AD3EF2"/>
    <w:rsid w:val="00BE2C64"/>
  </w:style>
  <w:style w:type="paragraph" w:customStyle="1" w:styleId="4929D15CA08643F08EC57998966F2E9A">
    <w:name w:val="4929D15CA08643F08EC57998966F2E9A"/>
    <w:rsid w:val="00BE2C64"/>
  </w:style>
  <w:style w:type="paragraph" w:customStyle="1" w:styleId="FE235F255A434C7C9EEAD423B704ACCC">
    <w:name w:val="FE235F255A434C7C9EEAD423B704ACCC"/>
    <w:rsid w:val="00BE2C64"/>
  </w:style>
  <w:style w:type="paragraph" w:customStyle="1" w:styleId="65A39B30C1A74611B2C23CBAE20A4244">
    <w:name w:val="65A39B30C1A74611B2C23CBAE20A4244"/>
    <w:rsid w:val="00BE2C64"/>
  </w:style>
  <w:style w:type="paragraph" w:customStyle="1" w:styleId="7F4D312DC05E4C75B9EC0237CFD8B8EB">
    <w:name w:val="7F4D312DC05E4C75B9EC0237CFD8B8EB"/>
    <w:rsid w:val="00BE2C64"/>
  </w:style>
  <w:style w:type="paragraph" w:customStyle="1" w:styleId="79203331D37E48B0954FE14DA9BB0F6A">
    <w:name w:val="79203331D37E48B0954FE14DA9BB0F6A"/>
    <w:rsid w:val="00BE2C64"/>
  </w:style>
  <w:style w:type="paragraph" w:customStyle="1" w:styleId="97E9BCEA15CE4216BD89F2881F1258FE">
    <w:name w:val="97E9BCEA15CE4216BD89F2881F1258FE"/>
    <w:rsid w:val="00BE2C64"/>
  </w:style>
  <w:style w:type="paragraph" w:customStyle="1" w:styleId="9442ABF1826345AC9CD740A439AD3EF21">
    <w:name w:val="9442ABF1826345AC9CD740A439AD3EF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7E9BCEA15CE4216BD89F2881F1258FE1">
    <w:name w:val="97E9BCEA15CE4216BD89F2881F1258FE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771C5C37C604AD2886CA87DC76A446F1">
    <w:name w:val="1771C5C37C604AD2886CA87DC76A446F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51351F98E2142589DE51EF1AC15A6E51">
    <w:name w:val="D51351F98E2142589DE51EF1AC15A6E5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EE54580C3C646AD9627D3F0855133511">
    <w:name w:val="4EE54580C3C646AD9627D3F085513351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F5ACDD05C1A4C7FA5A53EA3E58449921">
    <w:name w:val="4F5ACDD05C1A4C7FA5A53EA3E584499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9843C139A5C4F06BEBFCF8172EFCED41">
    <w:name w:val="A9843C139A5C4F06BEBFCF8172EFCED4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C7730FD603044ECEACAF01CBBD19A9591">
    <w:name w:val="C7730FD603044ECEACAF01CBBD19A959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8503B4B515904281BB0E93F63D98C06E1">
    <w:name w:val="8503B4B515904281BB0E93F63D98C06E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E6D545FE0464788B5EA88C7C1ACAB3B1">
    <w:name w:val="1E6D545FE0464788B5EA88C7C1ACAB3B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8351E3A0A764F57BB3F2C52687C5A711">
    <w:name w:val="78351E3A0A764F57BB3F2C52687C5A71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FE82D86614845CD8B98D5C6FE94A4701">
    <w:name w:val="AFE82D86614845CD8B98D5C6FE94A470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C6246C092204F0FBA63D24D840FFAED1">
    <w:name w:val="7C6246C092204F0FBA63D24D840FFAED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99A09C1C6F042EEA19E3C8A869236261">
    <w:name w:val="499A09C1C6F042EEA19E3C8A86923626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752F9CDC405545BEBE73922E5366137D1">
    <w:name w:val="752F9CDC405545BEBE73922E5366137D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86323C02A0043B19A4EE0D35A00F9D81">
    <w:name w:val="186323C02A0043B19A4EE0D35A00F9D8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322B5FF7CB5424DA892BC5ADA533F221">
    <w:name w:val="A322B5FF7CB5424DA892BC5ADA533F2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D52EC8B9A8F1479FB9C6924592358A451">
    <w:name w:val="D52EC8B9A8F1479FB9C6924592358A45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473F7042467248928AD2A97C4AD663A21">
    <w:name w:val="473F7042467248928AD2A97C4AD663A2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1760B80A4534470DA8FF6193EDAFD3E71">
    <w:name w:val="1760B80A4534470DA8FF6193EDAFD3E7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AC4C7CD21E9C48C59098E997D74446991">
    <w:name w:val="AC4C7CD21E9C48C59098E997D7444699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2BD68EBF199A4BE1803C1BDCB604948C1">
    <w:name w:val="2BD68EBF199A4BE1803C1BDCB604948C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B41D8671E9F04165A194F3426D49C36C1">
    <w:name w:val="B41D8671E9F04165A194F3426D49C36C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F81E852F3B5744CEB9589978274DB3DE1">
    <w:name w:val="F81E852F3B5744CEB9589978274DB3DE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87C7DE9FFEB49DA9F58F5267BF2DAEF1">
    <w:name w:val="387C7DE9FFEB49DA9F58F5267BF2DAEF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320231A2954B446F8DB936B5792E85AF1">
    <w:name w:val="320231A2954B446F8DB936B5792E85AF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4E2E8E533E040EF87FAE315202C79DC1">
    <w:name w:val="94E2E8E533E040EF87FAE315202C79DC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E4668916628D4D879EC91C007A077C931">
    <w:name w:val="E4668916628D4D879EC91C007A077C931"/>
    <w:rsid w:val="00AF7FFE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customStyle="1" w:styleId="9F3C4930922B4ABD90572EC6E2A9C1BD">
    <w:name w:val="9F3C4930922B4ABD90572EC6E2A9C1BD"/>
    <w:rsid w:val="00AF7FFE"/>
  </w:style>
  <w:style w:type="paragraph" w:customStyle="1" w:styleId="A4B2A8601C4F42E6BE126425C76895EF">
    <w:name w:val="A4B2A8601C4F42E6BE126425C76895EF"/>
    <w:rsid w:val="00AF7FFE"/>
  </w:style>
  <w:style w:type="paragraph" w:customStyle="1" w:styleId="778E74F02BFC49A1AAFE03AD40AEA67B">
    <w:name w:val="778E74F02BFC49A1AAFE03AD40AEA67B"/>
    <w:rsid w:val="00AF7FFE"/>
  </w:style>
  <w:style w:type="paragraph" w:customStyle="1" w:styleId="1F3D90506DDB4B46A708EC4E57894490">
    <w:name w:val="1F3D90506DDB4B46A708EC4E57894490"/>
    <w:rsid w:val="00AF7FFE"/>
  </w:style>
  <w:style w:type="paragraph" w:customStyle="1" w:styleId="C40E2FE0097942D7BB092AA8BA519910">
    <w:name w:val="C40E2FE0097942D7BB092AA8BA519910"/>
    <w:rsid w:val="00AF7FFE"/>
  </w:style>
  <w:style w:type="paragraph" w:customStyle="1" w:styleId="D3A3E8A2D0AB4CFFA3B32A1C3E9C8B5C">
    <w:name w:val="D3A3E8A2D0AB4CFFA3B32A1C3E9C8B5C"/>
    <w:rsid w:val="00AF7FFE"/>
  </w:style>
  <w:style w:type="paragraph" w:customStyle="1" w:styleId="B43A13A0E998414F9DC4DFDB2B1B3F61">
    <w:name w:val="B43A13A0E998414F9DC4DFDB2B1B3F61"/>
    <w:rsid w:val="00AF7FFE"/>
  </w:style>
  <w:style w:type="paragraph" w:customStyle="1" w:styleId="DE122600E87445218EB56695323F25EF">
    <w:name w:val="DE122600E87445218EB56695323F25EF"/>
    <w:rsid w:val="00AF7FFE"/>
  </w:style>
  <w:style w:type="paragraph" w:customStyle="1" w:styleId="2B336FD0594F4775833928BE05F7A7E7">
    <w:name w:val="2B336FD0594F4775833928BE05F7A7E7"/>
    <w:rsid w:val="00AF7FFE"/>
  </w:style>
  <w:style w:type="paragraph" w:customStyle="1" w:styleId="CE661E3AB3974C5EB7DBA69EA78CDD77">
    <w:name w:val="CE661E3AB3974C5EB7DBA69EA78CDD77"/>
    <w:rsid w:val="00AF7FFE"/>
  </w:style>
  <w:style w:type="paragraph" w:customStyle="1" w:styleId="8749787989DA4D95998C430FF75115AB">
    <w:name w:val="8749787989DA4D95998C430FF75115AB"/>
    <w:rsid w:val="00AF7FFE"/>
  </w:style>
  <w:style w:type="paragraph" w:customStyle="1" w:styleId="ABCB719551384B80A12CFAECAFED59DB">
    <w:name w:val="ABCB719551384B80A12CFAECAFED59DB"/>
    <w:rsid w:val="00AF7FFE"/>
  </w:style>
  <w:style w:type="paragraph" w:customStyle="1" w:styleId="81525C700EF14437898D990EE3C4B7C0">
    <w:name w:val="81525C700EF14437898D990EE3C4B7C0"/>
    <w:rsid w:val="00AF7FFE"/>
  </w:style>
  <w:style w:type="paragraph" w:customStyle="1" w:styleId="A613FA24312D4C87AF01E6C7E1D0114A">
    <w:name w:val="A613FA24312D4C87AF01E6C7E1D0114A"/>
    <w:rsid w:val="00AF7FFE"/>
  </w:style>
  <w:style w:type="paragraph" w:customStyle="1" w:styleId="015545E539754418969A195C863DC061">
    <w:name w:val="015545E539754418969A195C863DC061"/>
    <w:rsid w:val="00AF7FFE"/>
  </w:style>
  <w:style w:type="paragraph" w:customStyle="1" w:styleId="B75702384F6D4761A25070E785D15191">
    <w:name w:val="B75702384F6D4761A25070E785D15191"/>
    <w:rsid w:val="00AF7FFE"/>
  </w:style>
  <w:style w:type="paragraph" w:customStyle="1" w:styleId="1C60F97510D848B1B4BD9F9BCC72B5F8">
    <w:name w:val="1C60F97510D848B1B4BD9F9BCC72B5F8"/>
    <w:rsid w:val="00AF7FFE"/>
  </w:style>
  <w:style w:type="paragraph" w:customStyle="1" w:styleId="563FF2FBC0EC40388C99A0331E76FF58">
    <w:name w:val="563FF2FBC0EC40388C99A0331E76FF58"/>
    <w:rsid w:val="00AF7FFE"/>
  </w:style>
  <w:style w:type="paragraph" w:customStyle="1" w:styleId="5FDE05BD79974AF5B1CC7F5CC7D048EF">
    <w:name w:val="5FDE05BD79974AF5B1CC7F5CC7D048EF"/>
    <w:rsid w:val="00AF7FFE"/>
  </w:style>
  <w:style w:type="paragraph" w:customStyle="1" w:styleId="B41DD105741C46E2BCBA291A148E6040">
    <w:name w:val="B41DD105741C46E2BCBA291A148E6040"/>
    <w:rsid w:val="00AF7FFE"/>
  </w:style>
  <w:style w:type="paragraph" w:customStyle="1" w:styleId="A96B074922374645803B1E614B6BD19C">
    <w:name w:val="A96B074922374645803B1E614B6BD19C"/>
    <w:rsid w:val="00AF7FFE"/>
  </w:style>
  <w:style w:type="paragraph" w:customStyle="1" w:styleId="7AAA75069E754258828A56854198332D">
    <w:name w:val="7AAA75069E754258828A56854198332D"/>
    <w:rsid w:val="00AF7FFE"/>
  </w:style>
  <w:style w:type="paragraph" w:customStyle="1" w:styleId="D847915161B54F228384785295CF8055">
    <w:name w:val="D847915161B54F228384785295CF8055"/>
    <w:rsid w:val="00AF7FFE"/>
  </w:style>
  <w:style w:type="paragraph" w:customStyle="1" w:styleId="69E1552881D3430091227D4732FC138C">
    <w:name w:val="69E1552881D3430091227D4732FC138C"/>
    <w:rsid w:val="00AF7FFE"/>
  </w:style>
  <w:style w:type="paragraph" w:customStyle="1" w:styleId="25026DF4A7C546FC986CE7BAFF869AE5">
    <w:name w:val="25026DF4A7C546FC986CE7BAFF869AE5"/>
    <w:rsid w:val="00AF7FFE"/>
  </w:style>
  <w:style w:type="paragraph" w:customStyle="1" w:styleId="F771DC05C6E74976A7C6D05A7FA13F24">
    <w:name w:val="F771DC05C6E74976A7C6D05A7FA13F24"/>
    <w:rsid w:val="00AF7FFE"/>
  </w:style>
  <w:style w:type="paragraph" w:customStyle="1" w:styleId="281641162F5146A2BFE231E82F244E25">
    <w:name w:val="281641162F5146A2BFE231E82F244E25"/>
    <w:rsid w:val="00AF7FFE"/>
  </w:style>
  <w:style w:type="paragraph" w:customStyle="1" w:styleId="45B185F0501742D7B43BF49E76C33C70">
    <w:name w:val="45B185F0501742D7B43BF49E76C33C70"/>
    <w:rsid w:val="00AF7FFE"/>
  </w:style>
  <w:style w:type="paragraph" w:customStyle="1" w:styleId="7773DFC1C2FC42AA874A13F3C264DFF6">
    <w:name w:val="7773DFC1C2FC42AA874A13F3C264DFF6"/>
    <w:rsid w:val="00AF7FFE"/>
  </w:style>
  <w:style w:type="paragraph" w:customStyle="1" w:styleId="5957A0A3BE4F452196E7FACA9093F1CE">
    <w:name w:val="5957A0A3BE4F452196E7FACA9093F1CE"/>
    <w:rsid w:val="00AF7FFE"/>
  </w:style>
  <w:style w:type="paragraph" w:customStyle="1" w:styleId="E71592DD2E9E4592B8C26059E8E928A6">
    <w:name w:val="E71592DD2E9E4592B8C26059E8E928A6"/>
    <w:rsid w:val="00AF7FFE"/>
  </w:style>
  <w:style w:type="paragraph" w:customStyle="1" w:styleId="6790C8BB38EA4566BDF234F8DBCBF833">
    <w:name w:val="6790C8BB38EA4566BDF234F8DBCBF833"/>
    <w:rsid w:val="00AF7FFE"/>
  </w:style>
  <w:style w:type="paragraph" w:customStyle="1" w:styleId="1E0DE18F7D594FD683CEA61E43F49E2C">
    <w:name w:val="1E0DE18F7D594FD683CEA61E43F49E2C"/>
    <w:rsid w:val="00AF7FFE"/>
  </w:style>
  <w:style w:type="paragraph" w:customStyle="1" w:styleId="FA93DCF706454E7CB52E3688EEE2F8BA">
    <w:name w:val="FA93DCF706454E7CB52E3688EEE2F8BA"/>
    <w:rsid w:val="00AF7FFE"/>
  </w:style>
  <w:style w:type="paragraph" w:customStyle="1" w:styleId="E2A178223E174206856ED299A3E5CBE2">
    <w:name w:val="E2A178223E174206856ED299A3E5CBE2"/>
    <w:rsid w:val="00AF7FFE"/>
  </w:style>
  <w:style w:type="paragraph" w:customStyle="1" w:styleId="FC40A95C55364320B0990C7C33365362">
    <w:name w:val="FC40A95C55364320B0990C7C33365362"/>
    <w:rsid w:val="00AF7FFE"/>
  </w:style>
  <w:style w:type="paragraph" w:customStyle="1" w:styleId="F03CD215C16146AB85A7190120A04B4F">
    <w:name w:val="F03CD215C16146AB85A7190120A04B4F"/>
    <w:rsid w:val="00AF7FFE"/>
  </w:style>
  <w:style w:type="paragraph" w:customStyle="1" w:styleId="4FAE12E8A422401298960A7402CCF6A8">
    <w:name w:val="4FAE12E8A422401298960A7402CCF6A8"/>
    <w:rsid w:val="00AF7FFE"/>
  </w:style>
  <w:style w:type="paragraph" w:customStyle="1" w:styleId="EDF31DB6C3D749C18BA5121D911E8400">
    <w:name w:val="EDF31DB6C3D749C18BA5121D911E8400"/>
    <w:rsid w:val="00AF7FFE"/>
  </w:style>
  <w:style w:type="paragraph" w:customStyle="1" w:styleId="9CE9310A152E4E8A86894A8B244EF4B6">
    <w:name w:val="9CE9310A152E4E8A86894A8B244EF4B6"/>
    <w:rsid w:val="00AF7FFE"/>
  </w:style>
  <w:style w:type="paragraph" w:customStyle="1" w:styleId="12BAA34B38F1403A9AF717F2D7CDC986">
    <w:name w:val="12BAA34B38F1403A9AF717F2D7CDC986"/>
    <w:rsid w:val="00AF7FFE"/>
  </w:style>
  <w:style w:type="paragraph" w:customStyle="1" w:styleId="59CDBAD8379842E085598A6E258693FF">
    <w:name w:val="59CDBAD8379842E085598A6E258693FF"/>
    <w:rsid w:val="00AF7FFE"/>
  </w:style>
  <w:style w:type="paragraph" w:customStyle="1" w:styleId="A38B98BBD6A1415AB51EAE975B022595">
    <w:name w:val="A38B98BBD6A1415AB51EAE975B022595"/>
    <w:rsid w:val="00AF7FFE"/>
  </w:style>
  <w:style w:type="paragraph" w:customStyle="1" w:styleId="40C318C9E4A640C3861127CB8CA6682C">
    <w:name w:val="40C318C9E4A640C3861127CB8CA6682C"/>
    <w:rsid w:val="00AF7FFE"/>
  </w:style>
  <w:style w:type="paragraph" w:customStyle="1" w:styleId="A94D5213CC654781BB28EF43AED5385C">
    <w:name w:val="A94D5213CC654781BB28EF43AED5385C"/>
    <w:rsid w:val="00AF7FFE"/>
  </w:style>
  <w:style w:type="paragraph" w:customStyle="1" w:styleId="230983E6F94745D6AFA96F1C38E3CC59">
    <w:name w:val="230983E6F94745D6AFA96F1C38E3CC59"/>
    <w:rsid w:val="00AF7FFE"/>
  </w:style>
  <w:style w:type="paragraph" w:customStyle="1" w:styleId="F9D11E12F8BB420888C9FF51ADF9DA1A">
    <w:name w:val="F9D11E12F8BB420888C9FF51ADF9DA1A"/>
    <w:rsid w:val="00AF7FFE"/>
  </w:style>
  <w:style w:type="paragraph" w:customStyle="1" w:styleId="B9340ECC020249AC91317A1002E21ECA">
    <w:name w:val="B9340ECC020249AC91317A1002E21ECA"/>
    <w:rsid w:val="00AF7FFE"/>
  </w:style>
  <w:style w:type="paragraph" w:customStyle="1" w:styleId="3D7CAAEAE98F460884D3660E56956D8C">
    <w:name w:val="3D7CAAEAE98F460884D3660E56956D8C"/>
    <w:rsid w:val="00AF7FFE"/>
  </w:style>
  <w:style w:type="paragraph" w:customStyle="1" w:styleId="77155C178EEE4885B29E55FADFCD2E72">
    <w:name w:val="77155C178EEE4885B29E55FADFCD2E72"/>
    <w:rsid w:val="00AF7FFE"/>
  </w:style>
  <w:style w:type="paragraph" w:customStyle="1" w:styleId="9093D4FD2DD845499AECFD78FA711099">
    <w:name w:val="9093D4FD2DD845499AECFD78FA711099"/>
    <w:rsid w:val="00AF7FFE"/>
  </w:style>
  <w:style w:type="paragraph" w:customStyle="1" w:styleId="A8C3959896B2450FA84E0939C3A7EB34">
    <w:name w:val="A8C3959896B2450FA84E0939C3A7EB34"/>
    <w:rsid w:val="00AF7FFE"/>
  </w:style>
  <w:style w:type="paragraph" w:customStyle="1" w:styleId="27CAD666F34448D0BF1A6585118CE6BC">
    <w:name w:val="27CAD666F34448D0BF1A6585118CE6BC"/>
    <w:rsid w:val="00AF7FFE"/>
  </w:style>
  <w:style w:type="paragraph" w:customStyle="1" w:styleId="608B46F72BD34C1CBDC65C91847211B7">
    <w:name w:val="608B46F72BD34C1CBDC65C91847211B7"/>
    <w:rsid w:val="00AF7FFE"/>
  </w:style>
  <w:style w:type="paragraph" w:customStyle="1" w:styleId="A8E5FEB1073B447D8F04A5A0928EB644">
    <w:name w:val="A8E5FEB1073B447D8F04A5A0928EB644"/>
    <w:rsid w:val="00AF7FFE"/>
  </w:style>
  <w:style w:type="paragraph" w:customStyle="1" w:styleId="B0B5B36529E04316A8D731EB4C83372B">
    <w:name w:val="B0B5B36529E04316A8D731EB4C83372B"/>
    <w:rsid w:val="00AF7FFE"/>
  </w:style>
  <w:style w:type="paragraph" w:customStyle="1" w:styleId="AC8371E727034A669F63830BD8465FF4">
    <w:name w:val="AC8371E727034A669F63830BD8465FF4"/>
    <w:rsid w:val="00AF7FFE"/>
  </w:style>
  <w:style w:type="paragraph" w:customStyle="1" w:styleId="A1C2699FF8484C449BADFEAADED9C907">
    <w:name w:val="A1C2699FF8484C449BADFEAADED9C907"/>
    <w:rsid w:val="00AF7FFE"/>
  </w:style>
  <w:style w:type="paragraph" w:customStyle="1" w:styleId="124F3FE4C3874348A8B16B33CC8E1208">
    <w:name w:val="124F3FE4C3874348A8B16B33CC8E1208"/>
    <w:rsid w:val="00AF7FFE"/>
  </w:style>
  <w:style w:type="paragraph" w:customStyle="1" w:styleId="EFD3D52F5AD84EE59C319E89F936E774">
    <w:name w:val="EFD3D52F5AD84EE59C319E89F936E774"/>
    <w:rsid w:val="00AF7FFE"/>
  </w:style>
  <w:style w:type="paragraph" w:customStyle="1" w:styleId="B8174491D6C441BF95C3C7991854CA0C">
    <w:name w:val="B8174491D6C441BF95C3C7991854CA0C"/>
    <w:rsid w:val="00AF7FFE"/>
  </w:style>
  <w:style w:type="paragraph" w:customStyle="1" w:styleId="0E62A1884DD9416DB1E2B9E6D9CC6C37">
    <w:name w:val="0E62A1884DD9416DB1E2B9E6D9CC6C37"/>
    <w:rsid w:val="00AF7FFE"/>
  </w:style>
  <w:style w:type="paragraph" w:customStyle="1" w:styleId="731C6538006A4D55BC73070DA664AF75">
    <w:name w:val="731C6538006A4D55BC73070DA664AF75"/>
    <w:rsid w:val="001C040B"/>
  </w:style>
  <w:style w:type="paragraph" w:customStyle="1" w:styleId="1AA2C471EED4478C8D449FB0FC2C4D70">
    <w:name w:val="1AA2C471EED4478C8D449FB0FC2C4D70"/>
    <w:rsid w:val="001C040B"/>
  </w:style>
  <w:style w:type="paragraph" w:customStyle="1" w:styleId="EDBA443ABE1049468C213BFD98426B8D">
    <w:name w:val="EDBA443ABE1049468C213BFD98426B8D"/>
    <w:rsid w:val="001C040B"/>
  </w:style>
  <w:style w:type="paragraph" w:customStyle="1" w:styleId="F04030B7AC6342BB8331982C612BC748">
    <w:name w:val="F04030B7AC6342BB8331982C612BC748"/>
    <w:rsid w:val="001C040B"/>
  </w:style>
  <w:style w:type="paragraph" w:customStyle="1" w:styleId="E09C15FF0CA9415987C09C916C7A1BEE">
    <w:name w:val="E09C15FF0CA9415987C09C916C7A1BEE"/>
    <w:rsid w:val="001C040B"/>
  </w:style>
  <w:style w:type="paragraph" w:customStyle="1" w:styleId="BDABD6E05B0E4A3C988D0A26D9EB8219">
    <w:name w:val="BDABD6E05B0E4A3C988D0A26D9EB8219"/>
    <w:rsid w:val="001C040B"/>
  </w:style>
  <w:style w:type="paragraph" w:customStyle="1" w:styleId="16B8FA10D79F416EB8C80F2B0C19B747">
    <w:name w:val="16B8FA10D79F416EB8C80F2B0C19B747"/>
    <w:rsid w:val="001C040B"/>
  </w:style>
  <w:style w:type="paragraph" w:customStyle="1" w:styleId="4D4DE9BFF8F743A78C7DC1973132C462">
    <w:name w:val="4D4DE9BFF8F743A78C7DC1973132C462"/>
    <w:rsid w:val="001C040B"/>
  </w:style>
  <w:style w:type="paragraph" w:customStyle="1" w:styleId="BD10BB7D141049C08BE9A2F15A8FB7FD">
    <w:name w:val="BD10BB7D141049C08BE9A2F15A8FB7FD"/>
    <w:rsid w:val="001C040B"/>
  </w:style>
  <w:style w:type="paragraph" w:customStyle="1" w:styleId="BD1E9ED46A5B4AFC9EF1805B7ABB4DFA">
    <w:name w:val="BD1E9ED46A5B4AFC9EF1805B7ABB4DFA"/>
    <w:rsid w:val="001C040B"/>
  </w:style>
  <w:style w:type="paragraph" w:customStyle="1" w:styleId="966929607FB54329ACE09593620E59BF">
    <w:name w:val="966929607FB54329ACE09593620E59BF"/>
    <w:rsid w:val="001C040B"/>
  </w:style>
  <w:style w:type="paragraph" w:customStyle="1" w:styleId="B997659C1D5C45E1BE65A0427AABC507">
    <w:name w:val="B997659C1D5C45E1BE65A0427AABC507"/>
    <w:rsid w:val="001C040B"/>
  </w:style>
  <w:style w:type="paragraph" w:customStyle="1" w:styleId="5517884CBFB54E8C8C1FD1BFD5755397">
    <w:name w:val="5517884CBFB54E8C8C1FD1BFD5755397"/>
    <w:rsid w:val="001C040B"/>
  </w:style>
  <w:style w:type="paragraph" w:customStyle="1" w:styleId="553013F235BB485E950215BCEB7F0888">
    <w:name w:val="553013F235BB485E950215BCEB7F0888"/>
    <w:rsid w:val="001C040B"/>
  </w:style>
  <w:style w:type="paragraph" w:customStyle="1" w:styleId="DB5A379AF59C4C5486B3689CEB0AC7C9">
    <w:name w:val="DB5A379AF59C4C5486B3689CEB0AC7C9"/>
    <w:rsid w:val="001C040B"/>
  </w:style>
  <w:style w:type="paragraph" w:customStyle="1" w:styleId="1C580C76996D4393A76F1A6B85B6AD8F">
    <w:name w:val="1C580C76996D4393A76F1A6B85B6AD8F"/>
    <w:rsid w:val="001C040B"/>
  </w:style>
  <w:style w:type="paragraph" w:customStyle="1" w:styleId="FBFF72387ACA4222BBB99558424531C3">
    <w:name w:val="FBFF72387ACA4222BBB99558424531C3"/>
    <w:rsid w:val="001C040B"/>
  </w:style>
  <w:style w:type="paragraph" w:customStyle="1" w:styleId="E61C816ADEB544F8A4B3CEADCD50A390">
    <w:name w:val="E61C816ADEB544F8A4B3CEADCD50A390"/>
    <w:rsid w:val="001C04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AICS South East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PMB Amsterdam Bouw Site WebTemplate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A.V.V. Zeeburgia</TermName>
          <TermId xmlns="http://schemas.microsoft.com/office/infopath/2007/PartnerControls">824d6294-4579-4b47-a5b0-c3d4bfbcf083</TermId>
        </TermInfo>
      </Terms>
    </OpdrachtgeverTaxHTField0>
    <TaxCatchAll xmlns="8e4831cc-e922-4902-8a5b-6728a426b330">
      <Value>5</Value>
      <Value>4</Value>
      <Value>3</Value>
      <Value>2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AE53D0F76268EA40BE2A6E55294F3E89" ma:contentTypeVersion="6" ma:contentTypeDescription="Nieuw tekstdocument" ma:contentTypeScope="" ma:versionID="bef6fd77c4e40817130c779b440543b9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5e3b5c0a7153c31bbd5321c87ded4f49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84c4c62d-4576-4090-9dea-d78f366d602f}" ma:internalName="TaxCatchAll" ma:showField="CatchAllData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84c4c62d-4576-4090-9dea-d78f366d602f}" ma:internalName="TaxCatchAllLabel" ma:readOnly="true" ma:showField="CatchAllDataLabel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109496-d0c2-46b9-9a52-e807558d28d6}" ma:internalName="Subdossier" ma:readOnly="false" ma:showField="Title" ma:web="d2a22917-e548-4732-b177-470a2f0ca9de">
      <xsd:simpleType>
        <xsd:restriction base="dms:Lookup"/>
      </xsd:simpleType>
    </xsd:element>
    <xsd:element name="Trefwoord" ma:index="34" nillable="true" ma:displayName="Trefwoord" ma:list="{0eab1429-453d-4125-9ade-864fa3fa0981}" ma:internalName="Trefwoord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8d36b82f-567a-46c8-8c3e-a1b7614c807d}" ma:internalName="Subcategorie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Props1.xml><?xml version="1.0" encoding="utf-8"?>
<ds:datastoreItem xmlns:ds="http://schemas.openxmlformats.org/officeDocument/2006/customXml" ds:itemID="{23920AEA-298A-48B3-B20B-421E163266F5}"/>
</file>

<file path=customXml/itemProps2.xml><?xml version="1.0" encoding="utf-8"?>
<ds:datastoreItem xmlns:ds="http://schemas.openxmlformats.org/officeDocument/2006/customXml" ds:itemID="{A9CA85C8-29D1-4F56-8B5A-99445E6FB3CA}"/>
</file>

<file path=customXml/itemProps3.xml><?xml version="1.0" encoding="utf-8"?>
<ds:datastoreItem xmlns:ds="http://schemas.openxmlformats.org/officeDocument/2006/customXml" ds:itemID="{040DE834-B99E-473C-B91E-884CD47B0E79}"/>
</file>

<file path=customXml/itemProps4.xml><?xml version="1.0" encoding="utf-8"?>
<ds:datastoreItem xmlns:ds="http://schemas.openxmlformats.org/officeDocument/2006/customXml" ds:itemID="{A8822FAC-3672-4DEC-8BC2-D574C6559D6F}"/>
</file>

<file path=customXml/itemProps5.xml><?xml version="1.0" encoding="utf-8"?>
<ds:datastoreItem xmlns:ds="http://schemas.openxmlformats.org/officeDocument/2006/customXml" ds:itemID="{A009EBD5-F2CF-4419-9BD5-6C7F04A0E6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467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Colijn, Lisanne</dc:creator>
  <cp:keywords/>
  <dc:description/>
  <cp:lastModifiedBy>Colijn, Lisanne</cp:lastModifiedBy>
  <cp:revision>10</cp:revision>
  <dcterms:created xsi:type="dcterms:W3CDTF">2020-12-21T16:55:00Z</dcterms:created>
  <dcterms:modified xsi:type="dcterms:W3CDTF">2021-01-20T10:00:00Z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0x010100A43BF51D1C39A442B0DC53312CB36ACA2C00AE53D0F76268EA40BE2A6E55294F3E89</vt:lpwstr>
  </property>
  <property fmtid="{D5CDD505-2E9C-101B-9397-08002B2CF9AE}" pid="3" name="Opdrachtgever">
    <vt:lpwstr>3;#A.V.V. Zeeburgia|824d6294-4579-4b47-a5b0-c3d4bfbcf083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</Properties>
</file>